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F5CE3" w:rsidRDefault="00BF5CE3" w:rsidP="001B012E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Сельский Совет Абабковского сельсовета</w:t>
      </w:r>
    </w:p>
    <w:p w:rsidR="00BF5CE3" w:rsidRDefault="00BF5CE3" w:rsidP="00BF5CE3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Павловского муниципального района Нижегородской области</w:t>
      </w:r>
    </w:p>
    <w:p w:rsidR="00BF5CE3" w:rsidRDefault="00BF5CE3" w:rsidP="00BF5CE3">
      <w:pPr>
        <w:pStyle w:val="2"/>
        <w:rPr>
          <w:rFonts w:ascii="Arial" w:hAnsi="Arial" w:cs="Arial"/>
          <w:b w:val="0"/>
          <w:sz w:val="24"/>
          <w:szCs w:val="24"/>
        </w:rPr>
      </w:pPr>
    </w:p>
    <w:p w:rsidR="00BF5CE3" w:rsidRPr="00BF5CE3" w:rsidRDefault="00BF5CE3" w:rsidP="00BF5CE3">
      <w:pPr>
        <w:pStyle w:val="2"/>
        <w:jc w:val="center"/>
        <w:rPr>
          <w:rFonts w:ascii="Arial" w:hAnsi="Arial" w:cs="Arial"/>
          <w:b w:val="0"/>
          <w:i w:val="0"/>
          <w:sz w:val="24"/>
          <w:szCs w:val="24"/>
        </w:rPr>
      </w:pPr>
      <w:r w:rsidRPr="00BF5CE3">
        <w:rPr>
          <w:rFonts w:ascii="Arial" w:hAnsi="Arial" w:cs="Arial"/>
          <w:b w:val="0"/>
          <w:i w:val="0"/>
          <w:sz w:val="24"/>
          <w:szCs w:val="24"/>
        </w:rPr>
        <w:t>РЕШЕНИЕ</w:t>
      </w:r>
    </w:p>
    <w:p w:rsidR="00B622FA" w:rsidRDefault="00B622FA" w:rsidP="00B622FA">
      <w:pPr>
        <w:pStyle w:val="afff3"/>
        <w:jc w:val="center"/>
      </w:pPr>
    </w:p>
    <w:p w:rsidR="00B622FA" w:rsidRPr="007550AE" w:rsidRDefault="00BF5CE3" w:rsidP="00B622FA">
      <w:pPr>
        <w:pStyle w:val="afff3"/>
        <w:rPr>
          <w:rFonts w:ascii="Arial" w:hAnsi="Arial" w:cs="Arial"/>
          <w:b w:val="0"/>
        </w:rPr>
      </w:pPr>
      <w:r w:rsidRPr="007550AE">
        <w:rPr>
          <w:rFonts w:ascii="Arial" w:hAnsi="Arial" w:cs="Arial"/>
          <w:b w:val="0"/>
        </w:rPr>
        <w:t>2</w:t>
      </w:r>
      <w:r w:rsidR="007317CB" w:rsidRPr="007550AE">
        <w:rPr>
          <w:rFonts w:ascii="Arial" w:hAnsi="Arial" w:cs="Arial"/>
          <w:b w:val="0"/>
        </w:rPr>
        <w:t>9</w:t>
      </w:r>
      <w:r w:rsidR="00B622FA" w:rsidRPr="007550AE">
        <w:rPr>
          <w:rFonts w:ascii="Arial" w:hAnsi="Arial" w:cs="Arial"/>
          <w:b w:val="0"/>
        </w:rPr>
        <w:t>.0</w:t>
      </w:r>
      <w:r w:rsidRPr="007550AE">
        <w:rPr>
          <w:rFonts w:ascii="Arial" w:hAnsi="Arial" w:cs="Arial"/>
          <w:b w:val="0"/>
        </w:rPr>
        <w:t>3</w:t>
      </w:r>
      <w:r w:rsidR="00B622FA" w:rsidRPr="007550AE">
        <w:rPr>
          <w:rFonts w:ascii="Arial" w:hAnsi="Arial" w:cs="Arial"/>
          <w:b w:val="0"/>
        </w:rPr>
        <w:t xml:space="preserve">.2017                                                                                                         </w:t>
      </w:r>
      <w:r w:rsidRPr="007550AE">
        <w:rPr>
          <w:rFonts w:ascii="Arial" w:hAnsi="Arial" w:cs="Arial"/>
          <w:b w:val="0"/>
        </w:rPr>
        <w:t xml:space="preserve">        № 5</w:t>
      </w:r>
    </w:p>
    <w:p w:rsidR="00B622FA" w:rsidRPr="00BF5CE3" w:rsidRDefault="00B622FA" w:rsidP="00B622FA">
      <w:pPr>
        <w:pStyle w:val="afff3"/>
        <w:rPr>
          <w:rFonts w:ascii="Arial" w:hAnsi="Arial" w:cs="Arial"/>
        </w:rPr>
      </w:pPr>
    </w:p>
    <w:p w:rsidR="00B622FA" w:rsidRPr="00BF5CE3" w:rsidRDefault="00B622FA" w:rsidP="00B622FA">
      <w:pPr>
        <w:pStyle w:val="afff3"/>
        <w:jc w:val="center"/>
        <w:rPr>
          <w:rFonts w:ascii="Arial" w:hAnsi="Arial" w:cs="Arial"/>
          <w:b w:val="0"/>
        </w:rPr>
      </w:pPr>
      <w:r w:rsidRPr="00BF5CE3">
        <w:rPr>
          <w:rFonts w:ascii="Arial" w:hAnsi="Arial" w:cs="Arial"/>
          <w:b w:val="0"/>
        </w:rPr>
        <w:t>Об утверждении Правил землепользования и застройки</w:t>
      </w:r>
    </w:p>
    <w:p w:rsidR="00B622FA" w:rsidRPr="00BF5CE3" w:rsidRDefault="00B622FA" w:rsidP="00B622FA">
      <w:pPr>
        <w:pStyle w:val="afff3"/>
        <w:jc w:val="center"/>
        <w:rPr>
          <w:rFonts w:ascii="Arial" w:hAnsi="Arial" w:cs="Arial"/>
          <w:b w:val="0"/>
          <w:color w:val="FF0000"/>
        </w:rPr>
      </w:pPr>
      <w:r w:rsidRPr="00BF5CE3">
        <w:rPr>
          <w:rFonts w:ascii="Arial" w:hAnsi="Arial" w:cs="Arial"/>
          <w:b w:val="0"/>
        </w:rPr>
        <w:t xml:space="preserve">сельского поселения </w:t>
      </w:r>
      <w:r w:rsidR="00BF5CE3" w:rsidRPr="007550AE">
        <w:rPr>
          <w:rFonts w:ascii="Arial" w:hAnsi="Arial" w:cs="Arial"/>
          <w:b w:val="0"/>
        </w:rPr>
        <w:t>Абабков</w:t>
      </w:r>
      <w:r w:rsidRPr="007550AE">
        <w:rPr>
          <w:rFonts w:ascii="Arial" w:hAnsi="Arial" w:cs="Arial"/>
          <w:b w:val="0"/>
        </w:rPr>
        <w:t>ский сельсовет</w:t>
      </w:r>
    </w:p>
    <w:p w:rsidR="00B622FA" w:rsidRPr="00BF5CE3" w:rsidRDefault="00B622FA" w:rsidP="00BF5CE3">
      <w:pPr>
        <w:pStyle w:val="afff3"/>
        <w:jc w:val="center"/>
        <w:rPr>
          <w:rFonts w:ascii="Arial" w:hAnsi="Arial" w:cs="Arial"/>
          <w:b w:val="0"/>
        </w:rPr>
      </w:pPr>
      <w:r w:rsidRPr="00BF5CE3">
        <w:rPr>
          <w:rFonts w:ascii="Arial" w:hAnsi="Arial" w:cs="Arial"/>
          <w:b w:val="0"/>
        </w:rPr>
        <w:t xml:space="preserve"> Павловского муниципального района</w:t>
      </w:r>
      <w:r w:rsidR="00BF5CE3">
        <w:rPr>
          <w:rFonts w:ascii="Arial" w:hAnsi="Arial" w:cs="Arial"/>
          <w:b w:val="0"/>
        </w:rPr>
        <w:t xml:space="preserve"> </w:t>
      </w:r>
      <w:r w:rsidRPr="00BF5CE3">
        <w:rPr>
          <w:rFonts w:ascii="Arial" w:hAnsi="Arial" w:cs="Arial"/>
          <w:b w:val="0"/>
        </w:rPr>
        <w:t>Нижегородской области</w:t>
      </w:r>
    </w:p>
    <w:p w:rsidR="00B622FA" w:rsidRPr="00BF5CE3" w:rsidRDefault="00B622FA" w:rsidP="00B622FA">
      <w:pPr>
        <w:pStyle w:val="afff0"/>
        <w:jc w:val="center"/>
        <w:rPr>
          <w:rFonts w:ascii="Arial" w:hAnsi="Arial" w:cs="Arial"/>
        </w:rPr>
      </w:pPr>
    </w:p>
    <w:p w:rsidR="00B622FA" w:rsidRPr="00BF5CE3" w:rsidRDefault="00B622FA" w:rsidP="00B622FA">
      <w:pPr>
        <w:pStyle w:val="afff0"/>
        <w:jc w:val="center"/>
        <w:rPr>
          <w:rFonts w:ascii="Arial" w:hAnsi="Arial" w:cs="Arial"/>
        </w:rPr>
      </w:pPr>
    </w:p>
    <w:p w:rsidR="00B622FA" w:rsidRPr="00BF5CE3" w:rsidRDefault="00BF5CE3" w:rsidP="00B622FA">
      <w:pPr>
        <w:pStyle w:val="afff0"/>
        <w:spacing w:line="360" w:lineRule="auto"/>
        <w:ind w:firstLine="30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</w:t>
      </w:r>
      <w:r w:rsidR="00B622FA" w:rsidRPr="00BF5CE3">
        <w:rPr>
          <w:rFonts w:ascii="Arial" w:hAnsi="Arial" w:cs="Arial"/>
        </w:rPr>
        <w:t xml:space="preserve">В соответствии со статьей 32 Градостроительного кодекса Российской Федерации, Федеральным законом от 06.10.2003г. № 131-ФЗ «Об общих принципах организации местного самоуправления в Российской Федерации», Уставом муниципального образования </w:t>
      </w:r>
      <w:r w:rsidRPr="007550AE">
        <w:rPr>
          <w:rFonts w:ascii="Arial" w:hAnsi="Arial" w:cs="Arial"/>
        </w:rPr>
        <w:t>Абабков</w:t>
      </w:r>
      <w:r w:rsidR="00B622FA" w:rsidRPr="007550AE">
        <w:rPr>
          <w:rFonts w:ascii="Arial" w:hAnsi="Arial" w:cs="Arial"/>
        </w:rPr>
        <w:t>ский сельсовет</w:t>
      </w:r>
      <w:r w:rsidR="00B622FA" w:rsidRPr="00BF5CE3">
        <w:rPr>
          <w:rFonts w:ascii="Arial" w:hAnsi="Arial" w:cs="Arial"/>
        </w:rPr>
        <w:t xml:space="preserve"> Павловского муниципального района Нижегородской области, с учетом протокола публичных слушаний по проекту «Правил землепользования и застройки сельского поселения </w:t>
      </w:r>
      <w:r w:rsidRPr="007550AE">
        <w:rPr>
          <w:rFonts w:ascii="Arial" w:hAnsi="Arial" w:cs="Arial"/>
        </w:rPr>
        <w:t>Абабков</w:t>
      </w:r>
      <w:r w:rsidR="00B622FA" w:rsidRPr="007550AE">
        <w:rPr>
          <w:rFonts w:ascii="Arial" w:hAnsi="Arial" w:cs="Arial"/>
        </w:rPr>
        <w:t>ский сельсовет</w:t>
      </w:r>
      <w:r w:rsidR="00B622FA" w:rsidRPr="00BF5CE3">
        <w:rPr>
          <w:rFonts w:ascii="Arial" w:hAnsi="Arial" w:cs="Arial"/>
        </w:rPr>
        <w:t xml:space="preserve"> Павловского муниципального района Нижегородской области» от </w:t>
      </w:r>
      <w:r w:rsidRPr="007550AE">
        <w:rPr>
          <w:rFonts w:ascii="Arial" w:hAnsi="Arial" w:cs="Arial"/>
        </w:rPr>
        <w:t>16</w:t>
      </w:r>
      <w:r w:rsidR="00B622FA" w:rsidRPr="007550AE">
        <w:rPr>
          <w:rFonts w:ascii="Arial" w:hAnsi="Arial" w:cs="Arial"/>
        </w:rPr>
        <w:t>.0</w:t>
      </w:r>
      <w:r w:rsidRPr="007550AE">
        <w:rPr>
          <w:rFonts w:ascii="Arial" w:hAnsi="Arial" w:cs="Arial"/>
        </w:rPr>
        <w:t>8</w:t>
      </w:r>
      <w:r w:rsidR="00B622FA" w:rsidRPr="007550AE">
        <w:rPr>
          <w:rFonts w:ascii="Arial" w:hAnsi="Arial" w:cs="Arial"/>
        </w:rPr>
        <w:t>.2016г.</w:t>
      </w:r>
      <w:r w:rsidR="00B622FA" w:rsidRPr="00BF5CE3">
        <w:rPr>
          <w:rFonts w:ascii="Arial" w:hAnsi="Arial" w:cs="Arial"/>
        </w:rPr>
        <w:t xml:space="preserve"> и заключения о результатах публичных слушаний от </w:t>
      </w:r>
      <w:r w:rsidRPr="007550AE">
        <w:rPr>
          <w:rFonts w:ascii="Arial" w:hAnsi="Arial" w:cs="Arial"/>
        </w:rPr>
        <w:t>16</w:t>
      </w:r>
      <w:r w:rsidR="00B622FA" w:rsidRPr="007550AE">
        <w:rPr>
          <w:rFonts w:ascii="Arial" w:hAnsi="Arial" w:cs="Arial"/>
        </w:rPr>
        <w:t>.0</w:t>
      </w:r>
      <w:r w:rsidRPr="007550AE">
        <w:rPr>
          <w:rFonts w:ascii="Arial" w:hAnsi="Arial" w:cs="Arial"/>
        </w:rPr>
        <w:t>8</w:t>
      </w:r>
      <w:r w:rsidR="00B622FA" w:rsidRPr="007550AE">
        <w:rPr>
          <w:rFonts w:ascii="Arial" w:hAnsi="Arial" w:cs="Arial"/>
        </w:rPr>
        <w:t>.2016г.</w:t>
      </w:r>
      <w:r w:rsidR="00B622FA" w:rsidRPr="00BF5CE3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сельский Совет</w:t>
      </w:r>
      <w:r w:rsidR="00B622FA" w:rsidRPr="00BF5CE3">
        <w:rPr>
          <w:rFonts w:ascii="Arial" w:hAnsi="Arial" w:cs="Arial"/>
        </w:rPr>
        <w:t xml:space="preserve"> решил:</w:t>
      </w:r>
    </w:p>
    <w:p w:rsidR="00B622FA" w:rsidRPr="00BF5CE3" w:rsidRDefault="00BF5CE3" w:rsidP="00B622FA">
      <w:pPr>
        <w:pStyle w:val="afff0"/>
        <w:spacing w:line="360" w:lineRule="auto"/>
        <w:ind w:firstLine="3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1. </w:t>
      </w:r>
      <w:r w:rsidR="00B622FA" w:rsidRPr="00BF5CE3">
        <w:rPr>
          <w:rFonts w:ascii="Arial" w:hAnsi="Arial" w:cs="Arial"/>
        </w:rPr>
        <w:t xml:space="preserve">Утвердить Правила землепользования и застройки сельского поселения </w:t>
      </w:r>
      <w:r w:rsidRPr="007550AE">
        <w:rPr>
          <w:rFonts w:ascii="Arial" w:hAnsi="Arial" w:cs="Arial"/>
        </w:rPr>
        <w:t>Абабков</w:t>
      </w:r>
      <w:r w:rsidR="00B622FA" w:rsidRPr="007550AE">
        <w:rPr>
          <w:rFonts w:ascii="Arial" w:hAnsi="Arial" w:cs="Arial"/>
        </w:rPr>
        <w:t>ский сельсовет</w:t>
      </w:r>
      <w:r w:rsidR="00B622FA" w:rsidRPr="00BF5CE3">
        <w:rPr>
          <w:rFonts w:ascii="Arial" w:hAnsi="Arial" w:cs="Arial"/>
        </w:rPr>
        <w:t xml:space="preserve"> Павловского муниципального района Нижегородской области (далее – Правила землепользования и застройки сельского поселения </w:t>
      </w:r>
      <w:r w:rsidRPr="007550AE">
        <w:rPr>
          <w:rFonts w:ascii="Arial" w:hAnsi="Arial" w:cs="Arial"/>
        </w:rPr>
        <w:t>Абабков</w:t>
      </w:r>
      <w:r w:rsidR="00B622FA" w:rsidRPr="007550AE">
        <w:rPr>
          <w:rFonts w:ascii="Arial" w:hAnsi="Arial" w:cs="Arial"/>
        </w:rPr>
        <w:t>ский сельсовет</w:t>
      </w:r>
      <w:r w:rsidR="00B622FA" w:rsidRPr="00BF5CE3">
        <w:rPr>
          <w:rFonts w:ascii="Arial" w:hAnsi="Arial" w:cs="Arial"/>
        </w:rPr>
        <w:t>), согласно приложению к настоящему решению.</w:t>
      </w:r>
    </w:p>
    <w:p w:rsidR="00B622FA" w:rsidRPr="007550AE" w:rsidRDefault="00B622FA" w:rsidP="00B622FA">
      <w:pPr>
        <w:pStyle w:val="afff0"/>
        <w:spacing w:line="360" w:lineRule="auto"/>
        <w:ind w:firstLine="301"/>
        <w:jc w:val="both"/>
        <w:rPr>
          <w:rFonts w:ascii="Arial" w:hAnsi="Arial" w:cs="Arial"/>
        </w:rPr>
      </w:pPr>
      <w:r w:rsidRPr="00BF5CE3">
        <w:rPr>
          <w:rFonts w:ascii="Arial" w:hAnsi="Arial" w:cs="Arial"/>
        </w:rPr>
        <w:t xml:space="preserve">2. </w:t>
      </w:r>
      <w:r w:rsidRPr="007550AE">
        <w:rPr>
          <w:rFonts w:ascii="Arial" w:hAnsi="Arial" w:cs="Arial"/>
        </w:rPr>
        <w:t>Обнародовать</w:t>
      </w:r>
      <w:r w:rsidRPr="00BF5CE3">
        <w:rPr>
          <w:rFonts w:ascii="Arial" w:hAnsi="Arial" w:cs="Arial"/>
        </w:rPr>
        <w:t xml:space="preserve"> настоящее решение в соответствии с Уставом муниципального образования </w:t>
      </w:r>
      <w:r w:rsidR="00BF5CE3" w:rsidRPr="007550AE">
        <w:rPr>
          <w:rFonts w:ascii="Arial" w:hAnsi="Arial" w:cs="Arial"/>
        </w:rPr>
        <w:t>Абабков</w:t>
      </w:r>
      <w:r w:rsidRPr="007550AE">
        <w:rPr>
          <w:rFonts w:ascii="Arial" w:hAnsi="Arial" w:cs="Arial"/>
        </w:rPr>
        <w:t>ский сельсовет</w:t>
      </w:r>
      <w:r w:rsidRPr="00BF5CE3">
        <w:rPr>
          <w:rFonts w:ascii="Arial" w:hAnsi="Arial" w:cs="Arial"/>
        </w:rPr>
        <w:t xml:space="preserve"> Павловского муниципального района Нижегородской области и </w:t>
      </w:r>
      <w:r w:rsidRPr="00BF5CE3">
        <w:rPr>
          <w:rFonts w:ascii="Arial" w:hAnsi="Arial" w:cs="Arial"/>
          <w:szCs w:val="28"/>
        </w:rPr>
        <w:t xml:space="preserve">разместить на официальном сайте администрации Павловского муниципального района Нижегородской области </w:t>
      </w:r>
      <w:hyperlink r:id="rId8" w:history="1">
        <w:r w:rsidRPr="007550AE">
          <w:rPr>
            <w:rStyle w:val="a7"/>
            <w:rFonts w:ascii="Arial" w:hAnsi="Arial" w:cs="Arial"/>
            <w:color w:val="000000"/>
            <w:szCs w:val="28"/>
            <w:lang w:val="en-US"/>
          </w:rPr>
          <w:t>http</w:t>
        </w:r>
        <w:r w:rsidRPr="007550AE">
          <w:rPr>
            <w:rStyle w:val="a7"/>
            <w:rFonts w:ascii="Arial" w:hAnsi="Arial" w:cs="Arial"/>
            <w:color w:val="000000"/>
            <w:szCs w:val="28"/>
          </w:rPr>
          <w:t>://</w:t>
        </w:r>
        <w:r w:rsidRPr="007550AE">
          <w:rPr>
            <w:rStyle w:val="a7"/>
            <w:rFonts w:ascii="Arial" w:hAnsi="Arial" w:cs="Arial"/>
            <w:color w:val="000000"/>
            <w:szCs w:val="28"/>
            <w:lang w:val="en-US"/>
          </w:rPr>
          <w:t>admpavlovo</w:t>
        </w:r>
        <w:r w:rsidRPr="007550AE">
          <w:rPr>
            <w:rStyle w:val="a7"/>
            <w:rFonts w:ascii="Arial" w:hAnsi="Arial" w:cs="Arial"/>
            <w:color w:val="000000"/>
            <w:szCs w:val="28"/>
          </w:rPr>
          <w:t>.</w:t>
        </w:r>
        <w:r w:rsidRPr="007550AE">
          <w:rPr>
            <w:rStyle w:val="a7"/>
            <w:rFonts w:ascii="Arial" w:hAnsi="Arial" w:cs="Arial"/>
            <w:color w:val="000000"/>
            <w:szCs w:val="28"/>
            <w:lang w:val="en-US"/>
          </w:rPr>
          <w:t>ru</w:t>
        </w:r>
      </w:hyperlink>
      <w:r w:rsidRPr="007550AE">
        <w:rPr>
          <w:rFonts w:ascii="Arial" w:hAnsi="Arial" w:cs="Arial"/>
          <w:szCs w:val="28"/>
        </w:rPr>
        <w:t>.</w:t>
      </w:r>
    </w:p>
    <w:p w:rsidR="00B622FA" w:rsidRPr="00BF5CE3" w:rsidRDefault="001B012E" w:rsidP="00B622FA">
      <w:pPr>
        <w:pStyle w:val="afff0"/>
        <w:spacing w:line="360" w:lineRule="auto"/>
        <w:ind w:firstLine="301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B622FA" w:rsidRPr="00BF5CE3">
        <w:rPr>
          <w:rFonts w:ascii="Arial" w:hAnsi="Arial" w:cs="Arial"/>
        </w:rPr>
        <w:t xml:space="preserve">. Обеспечить размещение Правил землепользования и застройки сельского поселения </w:t>
      </w:r>
      <w:r w:rsidRPr="007550AE">
        <w:rPr>
          <w:rFonts w:ascii="Arial" w:hAnsi="Arial" w:cs="Arial"/>
        </w:rPr>
        <w:t>Абабков</w:t>
      </w:r>
      <w:r w:rsidR="00B622FA" w:rsidRPr="007550AE">
        <w:rPr>
          <w:rFonts w:ascii="Arial" w:hAnsi="Arial" w:cs="Arial"/>
        </w:rPr>
        <w:t>ский сельсовет</w:t>
      </w:r>
      <w:r w:rsidR="00B622FA" w:rsidRPr="00BF5CE3">
        <w:rPr>
          <w:rFonts w:ascii="Arial" w:hAnsi="Arial" w:cs="Arial"/>
        </w:rPr>
        <w:t>, утвержденных настоящим решением, в Федеральной государственной информационной системе территориального планирования в соответствии с требованиями статьи 57.1 Градостроительного кодекса Российской Федерации.</w:t>
      </w:r>
    </w:p>
    <w:p w:rsidR="00B622FA" w:rsidRPr="001B012E" w:rsidRDefault="001B012E" w:rsidP="001B012E">
      <w:pPr>
        <w:pStyle w:val="afff0"/>
        <w:spacing w:line="360" w:lineRule="auto"/>
        <w:ind w:firstLine="301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B622FA" w:rsidRPr="00BF5CE3">
        <w:rPr>
          <w:rFonts w:ascii="Arial" w:hAnsi="Arial" w:cs="Arial"/>
        </w:rPr>
        <w:t xml:space="preserve">. Контроль за исполнением настоящего решения возложить на главу администрации муниципального образования </w:t>
      </w:r>
      <w:r w:rsidRPr="007550AE">
        <w:rPr>
          <w:rFonts w:ascii="Arial" w:hAnsi="Arial" w:cs="Arial"/>
        </w:rPr>
        <w:t>Абабков</w:t>
      </w:r>
      <w:r w:rsidR="00B622FA" w:rsidRPr="007550AE">
        <w:rPr>
          <w:rFonts w:ascii="Arial" w:hAnsi="Arial" w:cs="Arial"/>
        </w:rPr>
        <w:t>ский сельсовет</w:t>
      </w:r>
      <w:r w:rsidR="00B622FA" w:rsidRPr="00BF5CE3">
        <w:rPr>
          <w:rFonts w:ascii="Arial" w:hAnsi="Arial" w:cs="Arial"/>
        </w:rPr>
        <w:t xml:space="preserve"> Павловского муниципального района Нижегородской области – </w:t>
      </w:r>
      <w:r w:rsidRPr="007550AE">
        <w:rPr>
          <w:rFonts w:ascii="Arial" w:hAnsi="Arial" w:cs="Arial"/>
        </w:rPr>
        <w:t>Дорогину И.В.</w:t>
      </w:r>
    </w:p>
    <w:p w:rsidR="0066400B" w:rsidRDefault="0066400B" w:rsidP="001B012E">
      <w:pPr>
        <w:pStyle w:val="S1"/>
        <w:ind w:left="0" w:right="850"/>
        <w:jc w:val="center"/>
        <w:rPr>
          <w:b w:val="0"/>
        </w:rPr>
      </w:pPr>
    </w:p>
    <w:p w:rsidR="0066400B" w:rsidRDefault="0066400B" w:rsidP="0066400B">
      <w:pPr>
        <w:tabs>
          <w:tab w:val="right" w:pos="9639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муниципального образования                                            О.Н. Каногина</w:t>
      </w:r>
    </w:p>
    <w:p w:rsidR="00474F5C" w:rsidRPr="00474F5C" w:rsidRDefault="00474F5C" w:rsidP="0066400B">
      <w:pPr>
        <w:tabs>
          <w:tab w:val="right" w:pos="9639"/>
        </w:tabs>
        <w:jc w:val="both"/>
        <w:rPr>
          <w:rFonts w:ascii="Arial" w:hAnsi="Arial" w:cs="Arial"/>
          <w:i/>
          <w:sz w:val="24"/>
          <w:szCs w:val="24"/>
        </w:rPr>
      </w:pPr>
      <w:r w:rsidRPr="00474F5C">
        <w:rPr>
          <w:rFonts w:ascii="Tahoma" w:hAnsi="Tahoma" w:cs="Tahoma"/>
          <w:i/>
          <w:color w:val="222222"/>
          <w:shd w:val="clear" w:color="auto" w:fill="FFFFFF"/>
        </w:rPr>
        <w:lastRenderedPageBreak/>
        <w:t>Доступ к Правилам землепользования и застройки обеспечен в Федеральной государственной инфо</w:t>
      </w:r>
      <w:bookmarkStart w:id="0" w:name="_GoBack"/>
      <w:bookmarkEnd w:id="0"/>
      <w:r w:rsidRPr="00474F5C">
        <w:rPr>
          <w:rFonts w:ascii="Tahoma" w:hAnsi="Tahoma" w:cs="Tahoma"/>
          <w:i/>
          <w:color w:val="222222"/>
          <w:shd w:val="clear" w:color="auto" w:fill="FFFFFF"/>
        </w:rPr>
        <w:t>рмационной системе территориального планирования (</w:t>
      </w:r>
      <w:hyperlink r:id="rId9" w:tgtFrame="_blank" w:history="1">
        <w:r w:rsidRPr="00474F5C">
          <w:rPr>
            <w:rStyle w:val="a7"/>
            <w:rFonts w:ascii="Tahoma" w:hAnsi="Tahoma" w:cs="Tahoma"/>
            <w:i/>
            <w:color w:val="0051BA"/>
            <w:shd w:val="clear" w:color="auto" w:fill="FFFFFF"/>
          </w:rPr>
          <w:t>http://fgis.economy.gov.ru</w:t>
        </w:r>
      </w:hyperlink>
      <w:r w:rsidRPr="00474F5C">
        <w:rPr>
          <w:rFonts w:ascii="Tahoma" w:hAnsi="Tahoma" w:cs="Tahoma"/>
          <w:i/>
          <w:color w:val="222222"/>
          <w:shd w:val="clear" w:color="auto" w:fill="FFFFFF"/>
        </w:rPr>
        <w:t>).</w:t>
      </w:r>
    </w:p>
    <w:sectPr w:rsidR="00474F5C" w:rsidRPr="00474F5C" w:rsidSect="00474F5C">
      <w:pgSz w:w="11906" w:h="16838"/>
      <w:pgMar w:top="851" w:right="851" w:bottom="851" w:left="1418" w:header="709" w:footer="1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0AE" w:rsidRDefault="007550AE">
      <w:r>
        <w:separator/>
      </w:r>
    </w:p>
  </w:endnote>
  <w:endnote w:type="continuationSeparator" w:id="0">
    <w:p w:rsidR="007550AE" w:rsidRDefault="00755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eterburg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0AE" w:rsidRDefault="007550AE">
      <w:r>
        <w:separator/>
      </w:r>
    </w:p>
  </w:footnote>
  <w:footnote w:type="continuationSeparator" w:id="0">
    <w:p w:rsidR="007550AE" w:rsidRDefault="007550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F2AC3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3"/>
    <w:multiLevelType w:val="multilevel"/>
    <w:tmpl w:val="0000000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005"/>
    <w:multiLevelType w:val="multilevel"/>
    <w:tmpl w:val="00000004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5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8">
    <w:nsid w:val="0000000F"/>
    <w:multiLevelType w:val="multilevel"/>
    <w:tmpl w:val="0000000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9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0">
    <w:nsid w:val="37D10640"/>
    <w:multiLevelType w:val="hybridMultilevel"/>
    <w:tmpl w:val="139A3E9E"/>
    <w:lvl w:ilvl="0" w:tplc="A60812DC">
      <w:start w:val="1"/>
      <w:numFmt w:val="decimal"/>
      <w:lvlText w:val="%1."/>
      <w:lvlJc w:val="left"/>
      <w:pPr>
        <w:ind w:left="77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F3613C4"/>
    <w:multiLevelType w:val="hybridMultilevel"/>
    <w:tmpl w:val="90965E4E"/>
    <w:lvl w:ilvl="0" w:tplc="0DCA77E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685B2D8D"/>
    <w:multiLevelType w:val="hybridMultilevel"/>
    <w:tmpl w:val="F8DCC6DA"/>
    <w:lvl w:ilvl="0" w:tplc="C1020616">
      <w:start w:val="1"/>
      <w:numFmt w:val="bullet"/>
      <w:pStyle w:val="a"/>
      <w:lvlText w:val=""/>
      <w:lvlJc w:val="left"/>
      <w:pPr>
        <w:tabs>
          <w:tab w:val="num" w:pos="426"/>
        </w:tabs>
        <w:ind w:left="426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2"/>
  </w:num>
  <w:num w:numId="5">
    <w:abstractNumId w:val="1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rawingGridHorizontalSpacing w:val="100"/>
  <w:drawingGridVerticalSpacing w:val="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00C8"/>
    <w:rsid w:val="00000116"/>
    <w:rsid w:val="00002AF4"/>
    <w:rsid w:val="000035D7"/>
    <w:rsid w:val="00004326"/>
    <w:rsid w:val="00004FFF"/>
    <w:rsid w:val="00005531"/>
    <w:rsid w:val="000059D6"/>
    <w:rsid w:val="00005EF1"/>
    <w:rsid w:val="00007166"/>
    <w:rsid w:val="000072E2"/>
    <w:rsid w:val="00007A6E"/>
    <w:rsid w:val="00010123"/>
    <w:rsid w:val="000101BF"/>
    <w:rsid w:val="00010421"/>
    <w:rsid w:val="00010F54"/>
    <w:rsid w:val="000140FF"/>
    <w:rsid w:val="000143A1"/>
    <w:rsid w:val="0001540D"/>
    <w:rsid w:val="00016295"/>
    <w:rsid w:val="00016E5A"/>
    <w:rsid w:val="00020C43"/>
    <w:rsid w:val="00020CD2"/>
    <w:rsid w:val="00022209"/>
    <w:rsid w:val="000224FE"/>
    <w:rsid w:val="000246AF"/>
    <w:rsid w:val="00026AAE"/>
    <w:rsid w:val="000305B8"/>
    <w:rsid w:val="0003119E"/>
    <w:rsid w:val="000349D8"/>
    <w:rsid w:val="000354E7"/>
    <w:rsid w:val="00035B93"/>
    <w:rsid w:val="00036B0D"/>
    <w:rsid w:val="000402B0"/>
    <w:rsid w:val="00041027"/>
    <w:rsid w:val="00042C1F"/>
    <w:rsid w:val="000430FB"/>
    <w:rsid w:val="00043F04"/>
    <w:rsid w:val="000443E1"/>
    <w:rsid w:val="0004526A"/>
    <w:rsid w:val="00045554"/>
    <w:rsid w:val="00045C37"/>
    <w:rsid w:val="00045DB5"/>
    <w:rsid w:val="000466C4"/>
    <w:rsid w:val="00046F0E"/>
    <w:rsid w:val="00047FF9"/>
    <w:rsid w:val="000503F2"/>
    <w:rsid w:val="00051EA9"/>
    <w:rsid w:val="0005224C"/>
    <w:rsid w:val="00052355"/>
    <w:rsid w:val="00052D01"/>
    <w:rsid w:val="00053197"/>
    <w:rsid w:val="00053227"/>
    <w:rsid w:val="000533B8"/>
    <w:rsid w:val="00055AC1"/>
    <w:rsid w:val="00057F44"/>
    <w:rsid w:val="0006081D"/>
    <w:rsid w:val="00061974"/>
    <w:rsid w:val="00062C14"/>
    <w:rsid w:val="000646EE"/>
    <w:rsid w:val="0006675A"/>
    <w:rsid w:val="0006733E"/>
    <w:rsid w:val="00067439"/>
    <w:rsid w:val="0006760E"/>
    <w:rsid w:val="00067B48"/>
    <w:rsid w:val="0007089D"/>
    <w:rsid w:val="00070F71"/>
    <w:rsid w:val="000714FF"/>
    <w:rsid w:val="000724D5"/>
    <w:rsid w:val="0007287A"/>
    <w:rsid w:val="00074545"/>
    <w:rsid w:val="00074A05"/>
    <w:rsid w:val="00074BCD"/>
    <w:rsid w:val="000751AB"/>
    <w:rsid w:val="00075A22"/>
    <w:rsid w:val="0007651C"/>
    <w:rsid w:val="000778A9"/>
    <w:rsid w:val="0007794A"/>
    <w:rsid w:val="00080300"/>
    <w:rsid w:val="0008094E"/>
    <w:rsid w:val="00081444"/>
    <w:rsid w:val="000814EA"/>
    <w:rsid w:val="00081DCE"/>
    <w:rsid w:val="0008228D"/>
    <w:rsid w:val="000826CA"/>
    <w:rsid w:val="000835F0"/>
    <w:rsid w:val="000837F4"/>
    <w:rsid w:val="0008548D"/>
    <w:rsid w:val="000858F2"/>
    <w:rsid w:val="00086D08"/>
    <w:rsid w:val="000870CF"/>
    <w:rsid w:val="00090027"/>
    <w:rsid w:val="000904AC"/>
    <w:rsid w:val="0009188B"/>
    <w:rsid w:val="00091B74"/>
    <w:rsid w:val="00094465"/>
    <w:rsid w:val="00094AF3"/>
    <w:rsid w:val="00095B24"/>
    <w:rsid w:val="00095B8C"/>
    <w:rsid w:val="0009762E"/>
    <w:rsid w:val="00097A86"/>
    <w:rsid w:val="00097CD3"/>
    <w:rsid w:val="00097D0A"/>
    <w:rsid w:val="000A09B6"/>
    <w:rsid w:val="000A1198"/>
    <w:rsid w:val="000A1895"/>
    <w:rsid w:val="000A3670"/>
    <w:rsid w:val="000A48FC"/>
    <w:rsid w:val="000A506D"/>
    <w:rsid w:val="000A5C85"/>
    <w:rsid w:val="000A7D35"/>
    <w:rsid w:val="000B10B1"/>
    <w:rsid w:val="000B1189"/>
    <w:rsid w:val="000B13D4"/>
    <w:rsid w:val="000B1877"/>
    <w:rsid w:val="000B23B1"/>
    <w:rsid w:val="000B2506"/>
    <w:rsid w:val="000B3108"/>
    <w:rsid w:val="000B468C"/>
    <w:rsid w:val="000B51BB"/>
    <w:rsid w:val="000B63DB"/>
    <w:rsid w:val="000B7919"/>
    <w:rsid w:val="000C0170"/>
    <w:rsid w:val="000C1CAB"/>
    <w:rsid w:val="000C219A"/>
    <w:rsid w:val="000C258D"/>
    <w:rsid w:val="000C266C"/>
    <w:rsid w:val="000C2827"/>
    <w:rsid w:val="000C2E6D"/>
    <w:rsid w:val="000C569D"/>
    <w:rsid w:val="000C6271"/>
    <w:rsid w:val="000C67C8"/>
    <w:rsid w:val="000D09FA"/>
    <w:rsid w:val="000D0C46"/>
    <w:rsid w:val="000D2B28"/>
    <w:rsid w:val="000D39FC"/>
    <w:rsid w:val="000D47F7"/>
    <w:rsid w:val="000D4937"/>
    <w:rsid w:val="000D52D3"/>
    <w:rsid w:val="000D70A0"/>
    <w:rsid w:val="000E0600"/>
    <w:rsid w:val="000E1AE0"/>
    <w:rsid w:val="000E1E42"/>
    <w:rsid w:val="000E237B"/>
    <w:rsid w:val="000E304A"/>
    <w:rsid w:val="000E357A"/>
    <w:rsid w:val="000E4127"/>
    <w:rsid w:val="000E4A6B"/>
    <w:rsid w:val="000E56C9"/>
    <w:rsid w:val="000E63B0"/>
    <w:rsid w:val="000E64BF"/>
    <w:rsid w:val="000E7684"/>
    <w:rsid w:val="000E7A03"/>
    <w:rsid w:val="000E7FCB"/>
    <w:rsid w:val="000F1735"/>
    <w:rsid w:val="000F207F"/>
    <w:rsid w:val="000F2872"/>
    <w:rsid w:val="000F41B4"/>
    <w:rsid w:val="000F63CA"/>
    <w:rsid w:val="000F7B80"/>
    <w:rsid w:val="0010088E"/>
    <w:rsid w:val="00100ABB"/>
    <w:rsid w:val="001016B7"/>
    <w:rsid w:val="00101BF6"/>
    <w:rsid w:val="00102E26"/>
    <w:rsid w:val="00103A56"/>
    <w:rsid w:val="00103C29"/>
    <w:rsid w:val="00105449"/>
    <w:rsid w:val="0010590A"/>
    <w:rsid w:val="001063CA"/>
    <w:rsid w:val="00106A84"/>
    <w:rsid w:val="001074D6"/>
    <w:rsid w:val="00110CBF"/>
    <w:rsid w:val="001128D2"/>
    <w:rsid w:val="00112B41"/>
    <w:rsid w:val="00113301"/>
    <w:rsid w:val="00113C92"/>
    <w:rsid w:val="00117381"/>
    <w:rsid w:val="00117C01"/>
    <w:rsid w:val="00120560"/>
    <w:rsid w:val="0012062B"/>
    <w:rsid w:val="001214D9"/>
    <w:rsid w:val="00121D92"/>
    <w:rsid w:val="001222A2"/>
    <w:rsid w:val="00122327"/>
    <w:rsid w:val="00122651"/>
    <w:rsid w:val="00123CF0"/>
    <w:rsid w:val="00124066"/>
    <w:rsid w:val="00124616"/>
    <w:rsid w:val="00125162"/>
    <w:rsid w:val="001253F4"/>
    <w:rsid w:val="0012616E"/>
    <w:rsid w:val="001267E8"/>
    <w:rsid w:val="001269D8"/>
    <w:rsid w:val="00127308"/>
    <w:rsid w:val="00130844"/>
    <w:rsid w:val="00131B60"/>
    <w:rsid w:val="0013367F"/>
    <w:rsid w:val="001347E0"/>
    <w:rsid w:val="001361A4"/>
    <w:rsid w:val="001363FB"/>
    <w:rsid w:val="001370D3"/>
    <w:rsid w:val="00137FF5"/>
    <w:rsid w:val="00140FBC"/>
    <w:rsid w:val="00141C44"/>
    <w:rsid w:val="00142BC0"/>
    <w:rsid w:val="0014411E"/>
    <w:rsid w:val="00144CE9"/>
    <w:rsid w:val="00145061"/>
    <w:rsid w:val="00145D59"/>
    <w:rsid w:val="00147CDD"/>
    <w:rsid w:val="001513D5"/>
    <w:rsid w:val="00151A8D"/>
    <w:rsid w:val="0015252D"/>
    <w:rsid w:val="0015255E"/>
    <w:rsid w:val="00152A98"/>
    <w:rsid w:val="0015456A"/>
    <w:rsid w:val="00154C81"/>
    <w:rsid w:val="00157599"/>
    <w:rsid w:val="00157BAD"/>
    <w:rsid w:val="00161068"/>
    <w:rsid w:val="00161BD0"/>
    <w:rsid w:val="001620D2"/>
    <w:rsid w:val="00162C0C"/>
    <w:rsid w:val="0016311F"/>
    <w:rsid w:val="001635F6"/>
    <w:rsid w:val="00163DDD"/>
    <w:rsid w:val="00163EAC"/>
    <w:rsid w:val="00164D0D"/>
    <w:rsid w:val="001654BD"/>
    <w:rsid w:val="0016562D"/>
    <w:rsid w:val="00165B6A"/>
    <w:rsid w:val="001666D1"/>
    <w:rsid w:val="00166E9D"/>
    <w:rsid w:val="00166F4E"/>
    <w:rsid w:val="00167B7D"/>
    <w:rsid w:val="00167BC8"/>
    <w:rsid w:val="001701CF"/>
    <w:rsid w:val="00170EFD"/>
    <w:rsid w:val="0017105D"/>
    <w:rsid w:val="00171436"/>
    <w:rsid w:val="001715AD"/>
    <w:rsid w:val="00172175"/>
    <w:rsid w:val="00172E4E"/>
    <w:rsid w:val="00173E49"/>
    <w:rsid w:val="00175887"/>
    <w:rsid w:val="001761F4"/>
    <w:rsid w:val="001765E2"/>
    <w:rsid w:val="00177366"/>
    <w:rsid w:val="0017745C"/>
    <w:rsid w:val="0018035E"/>
    <w:rsid w:val="0018181F"/>
    <w:rsid w:val="00181A26"/>
    <w:rsid w:val="0018229D"/>
    <w:rsid w:val="0018469F"/>
    <w:rsid w:val="00184DCE"/>
    <w:rsid w:val="00185C53"/>
    <w:rsid w:val="001863C6"/>
    <w:rsid w:val="00187675"/>
    <w:rsid w:val="001911AC"/>
    <w:rsid w:val="001923E1"/>
    <w:rsid w:val="00192BE7"/>
    <w:rsid w:val="00192F19"/>
    <w:rsid w:val="00194F0B"/>
    <w:rsid w:val="00196DF0"/>
    <w:rsid w:val="00196EB7"/>
    <w:rsid w:val="0019743D"/>
    <w:rsid w:val="001A034F"/>
    <w:rsid w:val="001A1ADF"/>
    <w:rsid w:val="001A2740"/>
    <w:rsid w:val="001A2F6D"/>
    <w:rsid w:val="001A417C"/>
    <w:rsid w:val="001A4B8B"/>
    <w:rsid w:val="001A5DDD"/>
    <w:rsid w:val="001A63CC"/>
    <w:rsid w:val="001A735A"/>
    <w:rsid w:val="001A7713"/>
    <w:rsid w:val="001B012E"/>
    <w:rsid w:val="001B012F"/>
    <w:rsid w:val="001B0422"/>
    <w:rsid w:val="001B134E"/>
    <w:rsid w:val="001B2174"/>
    <w:rsid w:val="001B38E4"/>
    <w:rsid w:val="001B39A7"/>
    <w:rsid w:val="001B3B52"/>
    <w:rsid w:val="001B4FAB"/>
    <w:rsid w:val="001B5248"/>
    <w:rsid w:val="001B5BBE"/>
    <w:rsid w:val="001B5DB5"/>
    <w:rsid w:val="001B7221"/>
    <w:rsid w:val="001B7B47"/>
    <w:rsid w:val="001C042D"/>
    <w:rsid w:val="001C0451"/>
    <w:rsid w:val="001C0683"/>
    <w:rsid w:val="001C0B09"/>
    <w:rsid w:val="001C380C"/>
    <w:rsid w:val="001C472D"/>
    <w:rsid w:val="001C4C55"/>
    <w:rsid w:val="001C56B1"/>
    <w:rsid w:val="001C5C67"/>
    <w:rsid w:val="001C5CA1"/>
    <w:rsid w:val="001C6560"/>
    <w:rsid w:val="001C7609"/>
    <w:rsid w:val="001D0070"/>
    <w:rsid w:val="001D07A1"/>
    <w:rsid w:val="001D1E67"/>
    <w:rsid w:val="001D37B9"/>
    <w:rsid w:val="001D3D7D"/>
    <w:rsid w:val="001D4DC3"/>
    <w:rsid w:val="001D52AF"/>
    <w:rsid w:val="001E1B3E"/>
    <w:rsid w:val="001E1F0F"/>
    <w:rsid w:val="001E2083"/>
    <w:rsid w:val="001E242F"/>
    <w:rsid w:val="001E2732"/>
    <w:rsid w:val="001E3685"/>
    <w:rsid w:val="001E3EB9"/>
    <w:rsid w:val="001E4272"/>
    <w:rsid w:val="001E60EC"/>
    <w:rsid w:val="001E6106"/>
    <w:rsid w:val="001E65A6"/>
    <w:rsid w:val="001E6805"/>
    <w:rsid w:val="001E6E64"/>
    <w:rsid w:val="001F1F09"/>
    <w:rsid w:val="001F2253"/>
    <w:rsid w:val="001F342F"/>
    <w:rsid w:val="001F3456"/>
    <w:rsid w:val="001F428B"/>
    <w:rsid w:val="001F4C85"/>
    <w:rsid w:val="001F4D48"/>
    <w:rsid w:val="001F4FF4"/>
    <w:rsid w:val="001F5209"/>
    <w:rsid w:val="001F533F"/>
    <w:rsid w:val="001F617F"/>
    <w:rsid w:val="001F7832"/>
    <w:rsid w:val="001F7D0B"/>
    <w:rsid w:val="001F7E29"/>
    <w:rsid w:val="0020004A"/>
    <w:rsid w:val="0020061B"/>
    <w:rsid w:val="00200711"/>
    <w:rsid w:val="00201CC5"/>
    <w:rsid w:val="00202C51"/>
    <w:rsid w:val="00202E59"/>
    <w:rsid w:val="00203779"/>
    <w:rsid w:val="00203F7B"/>
    <w:rsid w:val="00204296"/>
    <w:rsid w:val="00204C78"/>
    <w:rsid w:val="0020547A"/>
    <w:rsid w:val="00205B6E"/>
    <w:rsid w:val="002066EE"/>
    <w:rsid w:val="002074CC"/>
    <w:rsid w:val="00207578"/>
    <w:rsid w:val="00211351"/>
    <w:rsid w:val="00212081"/>
    <w:rsid w:val="0021287F"/>
    <w:rsid w:val="002128FB"/>
    <w:rsid w:val="00212BA6"/>
    <w:rsid w:val="00213740"/>
    <w:rsid w:val="0021597B"/>
    <w:rsid w:val="00217865"/>
    <w:rsid w:val="00217CDD"/>
    <w:rsid w:val="002202BE"/>
    <w:rsid w:val="0022057D"/>
    <w:rsid w:val="00220A7C"/>
    <w:rsid w:val="00220E64"/>
    <w:rsid w:val="00222569"/>
    <w:rsid w:val="002254FE"/>
    <w:rsid w:val="00225674"/>
    <w:rsid w:val="00225B8A"/>
    <w:rsid w:val="0022652B"/>
    <w:rsid w:val="002266DB"/>
    <w:rsid w:val="002268F6"/>
    <w:rsid w:val="002272B8"/>
    <w:rsid w:val="002319CB"/>
    <w:rsid w:val="002322F5"/>
    <w:rsid w:val="002323A3"/>
    <w:rsid w:val="002329EA"/>
    <w:rsid w:val="00232AFE"/>
    <w:rsid w:val="0023368D"/>
    <w:rsid w:val="00233A25"/>
    <w:rsid w:val="002344DC"/>
    <w:rsid w:val="00235E1F"/>
    <w:rsid w:val="00236021"/>
    <w:rsid w:val="00240353"/>
    <w:rsid w:val="00240A0B"/>
    <w:rsid w:val="00240F16"/>
    <w:rsid w:val="00241E88"/>
    <w:rsid w:val="00243BF5"/>
    <w:rsid w:val="00243D01"/>
    <w:rsid w:val="00243DCC"/>
    <w:rsid w:val="002440CB"/>
    <w:rsid w:val="00244472"/>
    <w:rsid w:val="00245083"/>
    <w:rsid w:val="00245DE8"/>
    <w:rsid w:val="00246758"/>
    <w:rsid w:val="00246B7D"/>
    <w:rsid w:val="002473AB"/>
    <w:rsid w:val="00250135"/>
    <w:rsid w:val="00251041"/>
    <w:rsid w:val="002511E3"/>
    <w:rsid w:val="00251A36"/>
    <w:rsid w:val="00251E21"/>
    <w:rsid w:val="002528D7"/>
    <w:rsid w:val="00253A6C"/>
    <w:rsid w:val="00253CE6"/>
    <w:rsid w:val="00254420"/>
    <w:rsid w:val="00255571"/>
    <w:rsid w:val="002565E6"/>
    <w:rsid w:val="00256A20"/>
    <w:rsid w:val="00257BD9"/>
    <w:rsid w:val="00257D9F"/>
    <w:rsid w:val="00257EA5"/>
    <w:rsid w:val="002607BB"/>
    <w:rsid w:val="00263281"/>
    <w:rsid w:val="00265735"/>
    <w:rsid w:val="00265D3F"/>
    <w:rsid w:val="00265DA5"/>
    <w:rsid w:val="00266BED"/>
    <w:rsid w:val="00267AF2"/>
    <w:rsid w:val="002700CE"/>
    <w:rsid w:val="0027048E"/>
    <w:rsid w:val="00270EC9"/>
    <w:rsid w:val="00272E1B"/>
    <w:rsid w:val="002765B5"/>
    <w:rsid w:val="00280366"/>
    <w:rsid w:val="00281EBD"/>
    <w:rsid w:val="0028219E"/>
    <w:rsid w:val="002827E6"/>
    <w:rsid w:val="002830C0"/>
    <w:rsid w:val="002844E3"/>
    <w:rsid w:val="0028599C"/>
    <w:rsid w:val="00285A89"/>
    <w:rsid w:val="002862D5"/>
    <w:rsid w:val="00287174"/>
    <w:rsid w:val="002901FD"/>
    <w:rsid w:val="00290387"/>
    <w:rsid w:val="00290756"/>
    <w:rsid w:val="00290903"/>
    <w:rsid w:val="00294004"/>
    <w:rsid w:val="0029429F"/>
    <w:rsid w:val="00296CA7"/>
    <w:rsid w:val="002973EB"/>
    <w:rsid w:val="00297C44"/>
    <w:rsid w:val="002A025F"/>
    <w:rsid w:val="002A0722"/>
    <w:rsid w:val="002A09FA"/>
    <w:rsid w:val="002A17F3"/>
    <w:rsid w:val="002A19BB"/>
    <w:rsid w:val="002A1DD4"/>
    <w:rsid w:val="002A20F3"/>
    <w:rsid w:val="002A274B"/>
    <w:rsid w:val="002A2B7A"/>
    <w:rsid w:val="002A30AD"/>
    <w:rsid w:val="002A43CA"/>
    <w:rsid w:val="002A4733"/>
    <w:rsid w:val="002A4C83"/>
    <w:rsid w:val="002A5622"/>
    <w:rsid w:val="002A58D2"/>
    <w:rsid w:val="002A7041"/>
    <w:rsid w:val="002B2375"/>
    <w:rsid w:val="002B2785"/>
    <w:rsid w:val="002B2C0E"/>
    <w:rsid w:val="002B3667"/>
    <w:rsid w:val="002B3763"/>
    <w:rsid w:val="002B7D2E"/>
    <w:rsid w:val="002B7F49"/>
    <w:rsid w:val="002C0E55"/>
    <w:rsid w:val="002C1F5E"/>
    <w:rsid w:val="002C2323"/>
    <w:rsid w:val="002C3B1A"/>
    <w:rsid w:val="002C44E6"/>
    <w:rsid w:val="002C5E55"/>
    <w:rsid w:val="002C6F15"/>
    <w:rsid w:val="002C70D5"/>
    <w:rsid w:val="002C7120"/>
    <w:rsid w:val="002D2C8B"/>
    <w:rsid w:val="002D2D56"/>
    <w:rsid w:val="002D3C12"/>
    <w:rsid w:val="002D6E4C"/>
    <w:rsid w:val="002D7203"/>
    <w:rsid w:val="002D79B1"/>
    <w:rsid w:val="002E1B70"/>
    <w:rsid w:val="002E1FE8"/>
    <w:rsid w:val="002E2736"/>
    <w:rsid w:val="002E383B"/>
    <w:rsid w:val="002E3A13"/>
    <w:rsid w:val="002E45B0"/>
    <w:rsid w:val="002E53EA"/>
    <w:rsid w:val="002E5AF8"/>
    <w:rsid w:val="002E5B74"/>
    <w:rsid w:val="002E68AC"/>
    <w:rsid w:val="002F059C"/>
    <w:rsid w:val="002F179E"/>
    <w:rsid w:val="002F1899"/>
    <w:rsid w:val="002F25DE"/>
    <w:rsid w:val="002F3635"/>
    <w:rsid w:val="002F3EA8"/>
    <w:rsid w:val="002F5B8A"/>
    <w:rsid w:val="002F69E9"/>
    <w:rsid w:val="00300FBF"/>
    <w:rsid w:val="00301075"/>
    <w:rsid w:val="00301906"/>
    <w:rsid w:val="0030245F"/>
    <w:rsid w:val="00302798"/>
    <w:rsid w:val="0030307E"/>
    <w:rsid w:val="003041B2"/>
    <w:rsid w:val="00307982"/>
    <w:rsid w:val="00310641"/>
    <w:rsid w:val="00311DAD"/>
    <w:rsid w:val="00312BA4"/>
    <w:rsid w:val="00313569"/>
    <w:rsid w:val="00313EF7"/>
    <w:rsid w:val="00313F99"/>
    <w:rsid w:val="00314180"/>
    <w:rsid w:val="00314659"/>
    <w:rsid w:val="00315A8A"/>
    <w:rsid w:val="00315C9C"/>
    <w:rsid w:val="0031621F"/>
    <w:rsid w:val="00317176"/>
    <w:rsid w:val="003200A3"/>
    <w:rsid w:val="00320C36"/>
    <w:rsid w:val="003230D7"/>
    <w:rsid w:val="003261A2"/>
    <w:rsid w:val="0032659E"/>
    <w:rsid w:val="00326793"/>
    <w:rsid w:val="0032693B"/>
    <w:rsid w:val="00326AB4"/>
    <w:rsid w:val="0032796A"/>
    <w:rsid w:val="00330015"/>
    <w:rsid w:val="00331B8B"/>
    <w:rsid w:val="0033298E"/>
    <w:rsid w:val="00333573"/>
    <w:rsid w:val="00333944"/>
    <w:rsid w:val="00335476"/>
    <w:rsid w:val="0033634F"/>
    <w:rsid w:val="00337263"/>
    <w:rsid w:val="0033752A"/>
    <w:rsid w:val="003375C7"/>
    <w:rsid w:val="0034036E"/>
    <w:rsid w:val="00340EBF"/>
    <w:rsid w:val="003418E2"/>
    <w:rsid w:val="00341995"/>
    <w:rsid w:val="00343E78"/>
    <w:rsid w:val="003444D7"/>
    <w:rsid w:val="00344577"/>
    <w:rsid w:val="00344E38"/>
    <w:rsid w:val="003453AD"/>
    <w:rsid w:val="00346C93"/>
    <w:rsid w:val="00350CCC"/>
    <w:rsid w:val="003537A4"/>
    <w:rsid w:val="00353AE9"/>
    <w:rsid w:val="00354142"/>
    <w:rsid w:val="0035416F"/>
    <w:rsid w:val="00354183"/>
    <w:rsid w:val="00354736"/>
    <w:rsid w:val="00356117"/>
    <w:rsid w:val="003564D7"/>
    <w:rsid w:val="00357AAE"/>
    <w:rsid w:val="0036063D"/>
    <w:rsid w:val="00360DDC"/>
    <w:rsid w:val="00360E05"/>
    <w:rsid w:val="00361112"/>
    <w:rsid w:val="003616F2"/>
    <w:rsid w:val="00361A5A"/>
    <w:rsid w:val="00362A8A"/>
    <w:rsid w:val="00364529"/>
    <w:rsid w:val="003646C5"/>
    <w:rsid w:val="003647DB"/>
    <w:rsid w:val="00365858"/>
    <w:rsid w:val="003658F8"/>
    <w:rsid w:val="00365AB0"/>
    <w:rsid w:val="00365D44"/>
    <w:rsid w:val="00365E2E"/>
    <w:rsid w:val="003661AB"/>
    <w:rsid w:val="00366C1C"/>
    <w:rsid w:val="0036748F"/>
    <w:rsid w:val="0036779B"/>
    <w:rsid w:val="003677F4"/>
    <w:rsid w:val="003678E0"/>
    <w:rsid w:val="003705D7"/>
    <w:rsid w:val="00372173"/>
    <w:rsid w:val="00372C0E"/>
    <w:rsid w:val="003741A6"/>
    <w:rsid w:val="003741B0"/>
    <w:rsid w:val="00374557"/>
    <w:rsid w:val="003746EB"/>
    <w:rsid w:val="00374C6E"/>
    <w:rsid w:val="00374EC0"/>
    <w:rsid w:val="0037516A"/>
    <w:rsid w:val="00377671"/>
    <w:rsid w:val="003803C4"/>
    <w:rsid w:val="00380431"/>
    <w:rsid w:val="00380AD6"/>
    <w:rsid w:val="00383082"/>
    <w:rsid w:val="003831B2"/>
    <w:rsid w:val="00383574"/>
    <w:rsid w:val="0038360B"/>
    <w:rsid w:val="00385314"/>
    <w:rsid w:val="00385706"/>
    <w:rsid w:val="00385C0B"/>
    <w:rsid w:val="00386053"/>
    <w:rsid w:val="003864F5"/>
    <w:rsid w:val="003876A1"/>
    <w:rsid w:val="003900E9"/>
    <w:rsid w:val="00390C64"/>
    <w:rsid w:val="00393CD3"/>
    <w:rsid w:val="00393D52"/>
    <w:rsid w:val="00394210"/>
    <w:rsid w:val="00394DA0"/>
    <w:rsid w:val="00394DA3"/>
    <w:rsid w:val="003955DF"/>
    <w:rsid w:val="00395B53"/>
    <w:rsid w:val="00395DDB"/>
    <w:rsid w:val="003966A0"/>
    <w:rsid w:val="00396C81"/>
    <w:rsid w:val="003A0F5D"/>
    <w:rsid w:val="003A176A"/>
    <w:rsid w:val="003A1A60"/>
    <w:rsid w:val="003A271A"/>
    <w:rsid w:val="003A31FE"/>
    <w:rsid w:val="003A459E"/>
    <w:rsid w:val="003A4C98"/>
    <w:rsid w:val="003A5EC2"/>
    <w:rsid w:val="003A6666"/>
    <w:rsid w:val="003A67AD"/>
    <w:rsid w:val="003A6CFE"/>
    <w:rsid w:val="003B0C06"/>
    <w:rsid w:val="003B15E9"/>
    <w:rsid w:val="003B1A36"/>
    <w:rsid w:val="003B268A"/>
    <w:rsid w:val="003B57D8"/>
    <w:rsid w:val="003B7B49"/>
    <w:rsid w:val="003B7B96"/>
    <w:rsid w:val="003C0C02"/>
    <w:rsid w:val="003C0DF2"/>
    <w:rsid w:val="003C2685"/>
    <w:rsid w:val="003C2AB0"/>
    <w:rsid w:val="003C3BE9"/>
    <w:rsid w:val="003C3C38"/>
    <w:rsid w:val="003C5953"/>
    <w:rsid w:val="003C5B7C"/>
    <w:rsid w:val="003C65B2"/>
    <w:rsid w:val="003C65F9"/>
    <w:rsid w:val="003C676E"/>
    <w:rsid w:val="003C724E"/>
    <w:rsid w:val="003D0069"/>
    <w:rsid w:val="003D0964"/>
    <w:rsid w:val="003D1D74"/>
    <w:rsid w:val="003D30FF"/>
    <w:rsid w:val="003D3FF5"/>
    <w:rsid w:val="003D5945"/>
    <w:rsid w:val="003D5BE5"/>
    <w:rsid w:val="003D5DD7"/>
    <w:rsid w:val="003D66C6"/>
    <w:rsid w:val="003D6851"/>
    <w:rsid w:val="003D6BDE"/>
    <w:rsid w:val="003D6BF7"/>
    <w:rsid w:val="003D71FA"/>
    <w:rsid w:val="003D7694"/>
    <w:rsid w:val="003E1DB9"/>
    <w:rsid w:val="003E1DEB"/>
    <w:rsid w:val="003E21C6"/>
    <w:rsid w:val="003E2592"/>
    <w:rsid w:val="003E29A7"/>
    <w:rsid w:val="003E2C78"/>
    <w:rsid w:val="003E2E62"/>
    <w:rsid w:val="003E343E"/>
    <w:rsid w:val="003E3694"/>
    <w:rsid w:val="003E4699"/>
    <w:rsid w:val="003E539E"/>
    <w:rsid w:val="003E5D79"/>
    <w:rsid w:val="003E7A19"/>
    <w:rsid w:val="003E7A7F"/>
    <w:rsid w:val="003E7E65"/>
    <w:rsid w:val="003F08DD"/>
    <w:rsid w:val="003F1424"/>
    <w:rsid w:val="003F1FA0"/>
    <w:rsid w:val="003F2A88"/>
    <w:rsid w:val="003F2B56"/>
    <w:rsid w:val="003F3E09"/>
    <w:rsid w:val="003F3F49"/>
    <w:rsid w:val="003F4CF9"/>
    <w:rsid w:val="003F5691"/>
    <w:rsid w:val="003F5A91"/>
    <w:rsid w:val="003F6227"/>
    <w:rsid w:val="003F7C79"/>
    <w:rsid w:val="004000CA"/>
    <w:rsid w:val="00405383"/>
    <w:rsid w:val="00405B9D"/>
    <w:rsid w:val="00406B86"/>
    <w:rsid w:val="00407463"/>
    <w:rsid w:val="00407626"/>
    <w:rsid w:val="00410A78"/>
    <w:rsid w:val="00410D43"/>
    <w:rsid w:val="004111D0"/>
    <w:rsid w:val="00411555"/>
    <w:rsid w:val="00412AA5"/>
    <w:rsid w:val="00412D5D"/>
    <w:rsid w:val="00412DC9"/>
    <w:rsid w:val="00414230"/>
    <w:rsid w:val="00415E9D"/>
    <w:rsid w:val="00416F35"/>
    <w:rsid w:val="00421237"/>
    <w:rsid w:val="004215DF"/>
    <w:rsid w:val="004252C1"/>
    <w:rsid w:val="0042533E"/>
    <w:rsid w:val="004258CC"/>
    <w:rsid w:val="0042595F"/>
    <w:rsid w:val="00425CE4"/>
    <w:rsid w:val="0042637D"/>
    <w:rsid w:val="00426F1F"/>
    <w:rsid w:val="004324C9"/>
    <w:rsid w:val="00432BF8"/>
    <w:rsid w:val="00436744"/>
    <w:rsid w:val="004368F1"/>
    <w:rsid w:val="004404E4"/>
    <w:rsid w:val="0044113D"/>
    <w:rsid w:val="00442904"/>
    <w:rsid w:val="0044437E"/>
    <w:rsid w:val="00444A93"/>
    <w:rsid w:val="00444D8B"/>
    <w:rsid w:val="004458EC"/>
    <w:rsid w:val="00445E4E"/>
    <w:rsid w:val="004465D9"/>
    <w:rsid w:val="00447822"/>
    <w:rsid w:val="004513AC"/>
    <w:rsid w:val="00452874"/>
    <w:rsid w:val="00452C53"/>
    <w:rsid w:val="0045333A"/>
    <w:rsid w:val="0045337C"/>
    <w:rsid w:val="00454874"/>
    <w:rsid w:val="004549E1"/>
    <w:rsid w:val="00454F49"/>
    <w:rsid w:val="004556D4"/>
    <w:rsid w:val="00455B0D"/>
    <w:rsid w:val="0045685D"/>
    <w:rsid w:val="00456C7D"/>
    <w:rsid w:val="00457DDA"/>
    <w:rsid w:val="004634D1"/>
    <w:rsid w:val="00463A84"/>
    <w:rsid w:val="00464C2D"/>
    <w:rsid w:val="0046518E"/>
    <w:rsid w:val="0046709B"/>
    <w:rsid w:val="004705B1"/>
    <w:rsid w:val="00470A90"/>
    <w:rsid w:val="00471247"/>
    <w:rsid w:val="0047179E"/>
    <w:rsid w:val="004722BD"/>
    <w:rsid w:val="00472E81"/>
    <w:rsid w:val="0047379A"/>
    <w:rsid w:val="00473E7C"/>
    <w:rsid w:val="004740CB"/>
    <w:rsid w:val="00474F5C"/>
    <w:rsid w:val="004754AB"/>
    <w:rsid w:val="00475E78"/>
    <w:rsid w:val="00475EC7"/>
    <w:rsid w:val="00476167"/>
    <w:rsid w:val="00476765"/>
    <w:rsid w:val="00477C8E"/>
    <w:rsid w:val="00477DB8"/>
    <w:rsid w:val="00480313"/>
    <w:rsid w:val="00480878"/>
    <w:rsid w:val="00482232"/>
    <w:rsid w:val="0048315D"/>
    <w:rsid w:val="00483811"/>
    <w:rsid w:val="00483814"/>
    <w:rsid w:val="004840C8"/>
    <w:rsid w:val="00485F69"/>
    <w:rsid w:val="00486172"/>
    <w:rsid w:val="004870B3"/>
    <w:rsid w:val="0048747F"/>
    <w:rsid w:val="00491697"/>
    <w:rsid w:val="00491FD9"/>
    <w:rsid w:val="00492137"/>
    <w:rsid w:val="00492AA1"/>
    <w:rsid w:val="00493524"/>
    <w:rsid w:val="0049593B"/>
    <w:rsid w:val="00495D47"/>
    <w:rsid w:val="004A01D6"/>
    <w:rsid w:val="004A17E0"/>
    <w:rsid w:val="004A22F3"/>
    <w:rsid w:val="004A25B8"/>
    <w:rsid w:val="004A48DA"/>
    <w:rsid w:val="004A54C0"/>
    <w:rsid w:val="004A6AA5"/>
    <w:rsid w:val="004A7156"/>
    <w:rsid w:val="004A7ECE"/>
    <w:rsid w:val="004B2162"/>
    <w:rsid w:val="004B21B8"/>
    <w:rsid w:val="004B2D30"/>
    <w:rsid w:val="004B2E5D"/>
    <w:rsid w:val="004B35A6"/>
    <w:rsid w:val="004B36CE"/>
    <w:rsid w:val="004B4526"/>
    <w:rsid w:val="004B46E2"/>
    <w:rsid w:val="004B4975"/>
    <w:rsid w:val="004B53AC"/>
    <w:rsid w:val="004B563F"/>
    <w:rsid w:val="004B5CFA"/>
    <w:rsid w:val="004B6A94"/>
    <w:rsid w:val="004B6DE7"/>
    <w:rsid w:val="004B7563"/>
    <w:rsid w:val="004B7B92"/>
    <w:rsid w:val="004B7C39"/>
    <w:rsid w:val="004C004C"/>
    <w:rsid w:val="004C0703"/>
    <w:rsid w:val="004C1FAC"/>
    <w:rsid w:val="004C24BA"/>
    <w:rsid w:val="004C3674"/>
    <w:rsid w:val="004C46CA"/>
    <w:rsid w:val="004C4C8D"/>
    <w:rsid w:val="004C4DDF"/>
    <w:rsid w:val="004C76E1"/>
    <w:rsid w:val="004D0632"/>
    <w:rsid w:val="004D1C43"/>
    <w:rsid w:val="004D2B08"/>
    <w:rsid w:val="004D42C6"/>
    <w:rsid w:val="004D4DD0"/>
    <w:rsid w:val="004D4EBC"/>
    <w:rsid w:val="004D545D"/>
    <w:rsid w:val="004D6E77"/>
    <w:rsid w:val="004E0E44"/>
    <w:rsid w:val="004E14D9"/>
    <w:rsid w:val="004E1A77"/>
    <w:rsid w:val="004E1E29"/>
    <w:rsid w:val="004E3181"/>
    <w:rsid w:val="004E35E1"/>
    <w:rsid w:val="004E4A27"/>
    <w:rsid w:val="004E71A2"/>
    <w:rsid w:val="004E778B"/>
    <w:rsid w:val="004F0C3D"/>
    <w:rsid w:val="004F2C09"/>
    <w:rsid w:val="004F2D78"/>
    <w:rsid w:val="004F47C7"/>
    <w:rsid w:val="004F6139"/>
    <w:rsid w:val="004F6AEC"/>
    <w:rsid w:val="004F73FB"/>
    <w:rsid w:val="004F781F"/>
    <w:rsid w:val="0050073D"/>
    <w:rsid w:val="005022BF"/>
    <w:rsid w:val="00502F0D"/>
    <w:rsid w:val="0050376B"/>
    <w:rsid w:val="00503D54"/>
    <w:rsid w:val="005046CC"/>
    <w:rsid w:val="005057C3"/>
    <w:rsid w:val="00506236"/>
    <w:rsid w:val="00506347"/>
    <w:rsid w:val="00506A93"/>
    <w:rsid w:val="005107EA"/>
    <w:rsid w:val="00510B5B"/>
    <w:rsid w:val="00511B1D"/>
    <w:rsid w:val="00512207"/>
    <w:rsid w:val="00512996"/>
    <w:rsid w:val="00512E58"/>
    <w:rsid w:val="0051388B"/>
    <w:rsid w:val="00515C76"/>
    <w:rsid w:val="00515EF5"/>
    <w:rsid w:val="00517246"/>
    <w:rsid w:val="00520183"/>
    <w:rsid w:val="00520B72"/>
    <w:rsid w:val="00521267"/>
    <w:rsid w:val="00521611"/>
    <w:rsid w:val="005228E3"/>
    <w:rsid w:val="00523D41"/>
    <w:rsid w:val="00524326"/>
    <w:rsid w:val="00524916"/>
    <w:rsid w:val="00524971"/>
    <w:rsid w:val="00524AA5"/>
    <w:rsid w:val="00524AFF"/>
    <w:rsid w:val="00524B28"/>
    <w:rsid w:val="00526CC1"/>
    <w:rsid w:val="005308F9"/>
    <w:rsid w:val="00532A68"/>
    <w:rsid w:val="00532C9A"/>
    <w:rsid w:val="0053362F"/>
    <w:rsid w:val="00533BB1"/>
    <w:rsid w:val="00535DEC"/>
    <w:rsid w:val="00535DF3"/>
    <w:rsid w:val="00536116"/>
    <w:rsid w:val="005366DA"/>
    <w:rsid w:val="005367AA"/>
    <w:rsid w:val="00540D7D"/>
    <w:rsid w:val="00540F02"/>
    <w:rsid w:val="005411B8"/>
    <w:rsid w:val="00541764"/>
    <w:rsid w:val="00541855"/>
    <w:rsid w:val="005423F7"/>
    <w:rsid w:val="00543E0B"/>
    <w:rsid w:val="00543E1C"/>
    <w:rsid w:val="00543FC7"/>
    <w:rsid w:val="00545776"/>
    <w:rsid w:val="005459DD"/>
    <w:rsid w:val="00546525"/>
    <w:rsid w:val="00546526"/>
    <w:rsid w:val="00546941"/>
    <w:rsid w:val="00546DD8"/>
    <w:rsid w:val="00547D7F"/>
    <w:rsid w:val="00550304"/>
    <w:rsid w:val="00550D2B"/>
    <w:rsid w:val="005516A3"/>
    <w:rsid w:val="00551B4D"/>
    <w:rsid w:val="00554FC4"/>
    <w:rsid w:val="00555CB0"/>
    <w:rsid w:val="00556368"/>
    <w:rsid w:val="0055707C"/>
    <w:rsid w:val="00560206"/>
    <w:rsid w:val="00560A33"/>
    <w:rsid w:val="0056134B"/>
    <w:rsid w:val="005620BA"/>
    <w:rsid w:val="005622A3"/>
    <w:rsid w:val="00562792"/>
    <w:rsid w:val="00562C18"/>
    <w:rsid w:val="00563901"/>
    <w:rsid w:val="00563F6B"/>
    <w:rsid w:val="00564305"/>
    <w:rsid w:val="00564C40"/>
    <w:rsid w:val="00565068"/>
    <w:rsid w:val="005652B2"/>
    <w:rsid w:val="00565914"/>
    <w:rsid w:val="00566967"/>
    <w:rsid w:val="00567A8B"/>
    <w:rsid w:val="00570D06"/>
    <w:rsid w:val="00570F79"/>
    <w:rsid w:val="00572C70"/>
    <w:rsid w:val="00573340"/>
    <w:rsid w:val="00573957"/>
    <w:rsid w:val="0057422F"/>
    <w:rsid w:val="00574840"/>
    <w:rsid w:val="00574B8C"/>
    <w:rsid w:val="0057523B"/>
    <w:rsid w:val="005765D6"/>
    <w:rsid w:val="005768EB"/>
    <w:rsid w:val="00576BC3"/>
    <w:rsid w:val="0057781B"/>
    <w:rsid w:val="00577A55"/>
    <w:rsid w:val="005804A8"/>
    <w:rsid w:val="00581198"/>
    <w:rsid w:val="00582043"/>
    <w:rsid w:val="0058351F"/>
    <w:rsid w:val="0058617E"/>
    <w:rsid w:val="005862EF"/>
    <w:rsid w:val="00590EC0"/>
    <w:rsid w:val="005910E1"/>
    <w:rsid w:val="0059145F"/>
    <w:rsid w:val="005917F6"/>
    <w:rsid w:val="005918A3"/>
    <w:rsid w:val="00592608"/>
    <w:rsid w:val="0059268F"/>
    <w:rsid w:val="00592F05"/>
    <w:rsid w:val="00593276"/>
    <w:rsid w:val="00594B03"/>
    <w:rsid w:val="00595432"/>
    <w:rsid w:val="005959C8"/>
    <w:rsid w:val="00595C6D"/>
    <w:rsid w:val="005962FA"/>
    <w:rsid w:val="0059650E"/>
    <w:rsid w:val="00597133"/>
    <w:rsid w:val="005A0238"/>
    <w:rsid w:val="005A14F2"/>
    <w:rsid w:val="005A2C94"/>
    <w:rsid w:val="005A42CB"/>
    <w:rsid w:val="005A486B"/>
    <w:rsid w:val="005A48DD"/>
    <w:rsid w:val="005A546C"/>
    <w:rsid w:val="005A5C00"/>
    <w:rsid w:val="005A5F2B"/>
    <w:rsid w:val="005A7633"/>
    <w:rsid w:val="005A7B85"/>
    <w:rsid w:val="005B07F2"/>
    <w:rsid w:val="005B0AD6"/>
    <w:rsid w:val="005B0DC4"/>
    <w:rsid w:val="005B0F1B"/>
    <w:rsid w:val="005B132D"/>
    <w:rsid w:val="005B282C"/>
    <w:rsid w:val="005B32B5"/>
    <w:rsid w:val="005B37C1"/>
    <w:rsid w:val="005B572F"/>
    <w:rsid w:val="005B5A36"/>
    <w:rsid w:val="005B6771"/>
    <w:rsid w:val="005B6942"/>
    <w:rsid w:val="005C1339"/>
    <w:rsid w:val="005C5A0A"/>
    <w:rsid w:val="005C6EEE"/>
    <w:rsid w:val="005D0824"/>
    <w:rsid w:val="005D13A2"/>
    <w:rsid w:val="005D16FF"/>
    <w:rsid w:val="005D1E80"/>
    <w:rsid w:val="005D20B8"/>
    <w:rsid w:val="005D21DF"/>
    <w:rsid w:val="005D2419"/>
    <w:rsid w:val="005D269C"/>
    <w:rsid w:val="005D28D9"/>
    <w:rsid w:val="005D3284"/>
    <w:rsid w:val="005D3CAF"/>
    <w:rsid w:val="005D4088"/>
    <w:rsid w:val="005D45AF"/>
    <w:rsid w:val="005D4D6C"/>
    <w:rsid w:val="005D4FAC"/>
    <w:rsid w:val="005D7235"/>
    <w:rsid w:val="005D72E9"/>
    <w:rsid w:val="005D7585"/>
    <w:rsid w:val="005E3281"/>
    <w:rsid w:val="005E3E2B"/>
    <w:rsid w:val="005E43C6"/>
    <w:rsid w:val="005E5016"/>
    <w:rsid w:val="005E5576"/>
    <w:rsid w:val="005E5657"/>
    <w:rsid w:val="005E5F28"/>
    <w:rsid w:val="005E5FFE"/>
    <w:rsid w:val="005E779D"/>
    <w:rsid w:val="005F12B3"/>
    <w:rsid w:val="005F1C9E"/>
    <w:rsid w:val="005F24F2"/>
    <w:rsid w:val="005F2C13"/>
    <w:rsid w:val="005F44FD"/>
    <w:rsid w:val="005F4EF4"/>
    <w:rsid w:val="005F616F"/>
    <w:rsid w:val="005F6575"/>
    <w:rsid w:val="005F71E0"/>
    <w:rsid w:val="005F7B11"/>
    <w:rsid w:val="005F7FD8"/>
    <w:rsid w:val="00600714"/>
    <w:rsid w:val="006009A4"/>
    <w:rsid w:val="00601006"/>
    <w:rsid w:val="00602505"/>
    <w:rsid w:val="00604100"/>
    <w:rsid w:val="00607FDA"/>
    <w:rsid w:val="00610D9E"/>
    <w:rsid w:val="00611AA8"/>
    <w:rsid w:val="00611AE6"/>
    <w:rsid w:val="00612B26"/>
    <w:rsid w:val="006136FB"/>
    <w:rsid w:val="00613B96"/>
    <w:rsid w:val="00614172"/>
    <w:rsid w:val="00616623"/>
    <w:rsid w:val="00617432"/>
    <w:rsid w:val="00617681"/>
    <w:rsid w:val="0062007D"/>
    <w:rsid w:val="00620F56"/>
    <w:rsid w:val="006214A1"/>
    <w:rsid w:val="00621518"/>
    <w:rsid w:val="00621DF9"/>
    <w:rsid w:val="00622583"/>
    <w:rsid w:val="0062295C"/>
    <w:rsid w:val="00622D6B"/>
    <w:rsid w:val="006230BF"/>
    <w:rsid w:val="0062342A"/>
    <w:rsid w:val="00625C0A"/>
    <w:rsid w:val="00625DC1"/>
    <w:rsid w:val="006271ED"/>
    <w:rsid w:val="00627CFD"/>
    <w:rsid w:val="00632044"/>
    <w:rsid w:val="00632524"/>
    <w:rsid w:val="00632703"/>
    <w:rsid w:val="00632777"/>
    <w:rsid w:val="00633320"/>
    <w:rsid w:val="0063367F"/>
    <w:rsid w:val="00633811"/>
    <w:rsid w:val="00633D72"/>
    <w:rsid w:val="00634F59"/>
    <w:rsid w:val="006357DC"/>
    <w:rsid w:val="00635CD6"/>
    <w:rsid w:val="00636DA7"/>
    <w:rsid w:val="00637397"/>
    <w:rsid w:val="006373C0"/>
    <w:rsid w:val="00640940"/>
    <w:rsid w:val="00640E09"/>
    <w:rsid w:val="006423D9"/>
    <w:rsid w:val="00643169"/>
    <w:rsid w:val="00644AB9"/>
    <w:rsid w:val="00644E33"/>
    <w:rsid w:val="00645B70"/>
    <w:rsid w:val="00646085"/>
    <w:rsid w:val="0064620B"/>
    <w:rsid w:val="00646879"/>
    <w:rsid w:val="00646A16"/>
    <w:rsid w:val="00647478"/>
    <w:rsid w:val="0065096B"/>
    <w:rsid w:val="00650AF2"/>
    <w:rsid w:val="006513FC"/>
    <w:rsid w:val="00652A71"/>
    <w:rsid w:val="00652B59"/>
    <w:rsid w:val="0065348F"/>
    <w:rsid w:val="0065354E"/>
    <w:rsid w:val="00653DA5"/>
    <w:rsid w:val="00654F9E"/>
    <w:rsid w:val="00655614"/>
    <w:rsid w:val="00657030"/>
    <w:rsid w:val="00657500"/>
    <w:rsid w:val="00657599"/>
    <w:rsid w:val="006578B0"/>
    <w:rsid w:val="0066062B"/>
    <w:rsid w:val="00661950"/>
    <w:rsid w:val="0066208A"/>
    <w:rsid w:val="00662320"/>
    <w:rsid w:val="0066400B"/>
    <w:rsid w:val="00665B1B"/>
    <w:rsid w:val="006704F3"/>
    <w:rsid w:val="006714CA"/>
    <w:rsid w:val="0067231D"/>
    <w:rsid w:val="006726B7"/>
    <w:rsid w:val="006726E5"/>
    <w:rsid w:val="00672840"/>
    <w:rsid w:val="00672C5B"/>
    <w:rsid w:val="0067533A"/>
    <w:rsid w:val="00675875"/>
    <w:rsid w:val="00675CC3"/>
    <w:rsid w:val="00676019"/>
    <w:rsid w:val="00676C9E"/>
    <w:rsid w:val="00677153"/>
    <w:rsid w:val="00677A49"/>
    <w:rsid w:val="0068191B"/>
    <w:rsid w:val="00683443"/>
    <w:rsid w:val="00683567"/>
    <w:rsid w:val="006841C3"/>
    <w:rsid w:val="00684A5F"/>
    <w:rsid w:val="00684A9C"/>
    <w:rsid w:val="00684B1D"/>
    <w:rsid w:val="00684C82"/>
    <w:rsid w:val="00686305"/>
    <w:rsid w:val="00687D84"/>
    <w:rsid w:val="006922B4"/>
    <w:rsid w:val="006926E9"/>
    <w:rsid w:val="00692F7E"/>
    <w:rsid w:val="00693010"/>
    <w:rsid w:val="00694E9D"/>
    <w:rsid w:val="00694EA8"/>
    <w:rsid w:val="006956D0"/>
    <w:rsid w:val="00695986"/>
    <w:rsid w:val="00695FD9"/>
    <w:rsid w:val="006970B1"/>
    <w:rsid w:val="006970FA"/>
    <w:rsid w:val="006972C7"/>
    <w:rsid w:val="006A3396"/>
    <w:rsid w:val="006A472B"/>
    <w:rsid w:val="006A50EC"/>
    <w:rsid w:val="006A5C31"/>
    <w:rsid w:val="006A5F46"/>
    <w:rsid w:val="006A5F66"/>
    <w:rsid w:val="006A7C7A"/>
    <w:rsid w:val="006B053B"/>
    <w:rsid w:val="006B0BAE"/>
    <w:rsid w:val="006B1855"/>
    <w:rsid w:val="006B2261"/>
    <w:rsid w:val="006B327E"/>
    <w:rsid w:val="006B5123"/>
    <w:rsid w:val="006B5426"/>
    <w:rsid w:val="006B5FC1"/>
    <w:rsid w:val="006B7A04"/>
    <w:rsid w:val="006B7D5E"/>
    <w:rsid w:val="006B7EA9"/>
    <w:rsid w:val="006C07EB"/>
    <w:rsid w:val="006C0F50"/>
    <w:rsid w:val="006C1240"/>
    <w:rsid w:val="006C2957"/>
    <w:rsid w:val="006C36FA"/>
    <w:rsid w:val="006C581D"/>
    <w:rsid w:val="006C5D2A"/>
    <w:rsid w:val="006D1001"/>
    <w:rsid w:val="006D1D67"/>
    <w:rsid w:val="006D1F59"/>
    <w:rsid w:val="006D3ABE"/>
    <w:rsid w:val="006D3BAD"/>
    <w:rsid w:val="006D3D99"/>
    <w:rsid w:val="006D45D5"/>
    <w:rsid w:val="006D4681"/>
    <w:rsid w:val="006D582F"/>
    <w:rsid w:val="006D5F4F"/>
    <w:rsid w:val="006D67CB"/>
    <w:rsid w:val="006D6AAA"/>
    <w:rsid w:val="006E0BBA"/>
    <w:rsid w:val="006E107A"/>
    <w:rsid w:val="006E125F"/>
    <w:rsid w:val="006E1585"/>
    <w:rsid w:val="006E1A08"/>
    <w:rsid w:val="006E4744"/>
    <w:rsid w:val="006E64B1"/>
    <w:rsid w:val="006E7406"/>
    <w:rsid w:val="006E79B7"/>
    <w:rsid w:val="006F01DA"/>
    <w:rsid w:val="006F03B0"/>
    <w:rsid w:val="006F12D8"/>
    <w:rsid w:val="006F1513"/>
    <w:rsid w:val="006F1839"/>
    <w:rsid w:val="006F1917"/>
    <w:rsid w:val="006F202B"/>
    <w:rsid w:val="006F20DE"/>
    <w:rsid w:val="006F2286"/>
    <w:rsid w:val="006F3711"/>
    <w:rsid w:val="006F3A6C"/>
    <w:rsid w:val="006F3E00"/>
    <w:rsid w:val="006F6502"/>
    <w:rsid w:val="006F6D59"/>
    <w:rsid w:val="006F7593"/>
    <w:rsid w:val="0070086B"/>
    <w:rsid w:val="00700F3A"/>
    <w:rsid w:val="0070101C"/>
    <w:rsid w:val="007022A0"/>
    <w:rsid w:val="00702E9A"/>
    <w:rsid w:val="00703018"/>
    <w:rsid w:val="007033B4"/>
    <w:rsid w:val="007048EC"/>
    <w:rsid w:val="00704BF4"/>
    <w:rsid w:val="007079AD"/>
    <w:rsid w:val="0071032F"/>
    <w:rsid w:val="007104DB"/>
    <w:rsid w:val="007127E9"/>
    <w:rsid w:val="00713FAD"/>
    <w:rsid w:val="007140F3"/>
    <w:rsid w:val="007147B2"/>
    <w:rsid w:val="007156AA"/>
    <w:rsid w:val="0071771F"/>
    <w:rsid w:val="00721845"/>
    <w:rsid w:val="007227A1"/>
    <w:rsid w:val="00722BFD"/>
    <w:rsid w:val="00722DBE"/>
    <w:rsid w:val="00722E20"/>
    <w:rsid w:val="00725B5B"/>
    <w:rsid w:val="00726222"/>
    <w:rsid w:val="007271C9"/>
    <w:rsid w:val="007279C4"/>
    <w:rsid w:val="007302D7"/>
    <w:rsid w:val="007306C5"/>
    <w:rsid w:val="007317CB"/>
    <w:rsid w:val="0073182E"/>
    <w:rsid w:val="00731B32"/>
    <w:rsid w:val="00731BD6"/>
    <w:rsid w:val="00732703"/>
    <w:rsid w:val="00732D21"/>
    <w:rsid w:val="007331C5"/>
    <w:rsid w:val="007335BE"/>
    <w:rsid w:val="00734022"/>
    <w:rsid w:val="007359F4"/>
    <w:rsid w:val="00735FF9"/>
    <w:rsid w:val="00736DA4"/>
    <w:rsid w:val="00737146"/>
    <w:rsid w:val="00737D32"/>
    <w:rsid w:val="0074015A"/>
    <w:rsid w:val="007419BD"/>
    <w:rsid w:val="007431B9"/>
    <w:rsid w:val="007437D4"/>
    <w:rsid w:val="00745B76"/>
    <w:rsid w:val="00746198"/>
    <w:rsid w:val="007468C1"/>
    <w:rsid w:val="00747D0A"/>
    <w:rsid w:val="007505A2"/>
    <w:rsid w:val="007506AF"/>
    <w:rsid w:val="007506E8"/>
    <w:rsid w:val="00752267"/>
    <w:rsid w:val="007539D3"/>
    <w:rsid w:val="00753B3F"/>
    <w:rsid w:val="00753CD5"/>
    <w:rsid w:val="00754E31"/>
    <w:rsid w:val="007550AE"/>
    <w:rsid w:val="007553AA"/>
    <w:rsid w:val="007559BC"/>
    <w:rsid w:val="007560F2"/>
    <w:rsid w:val="0075714E"/>
    <w:rsid w:val="00760FA6"/>
    <w:rsid w:val="007619AB"/>
    <w:rsid w:val="00762C73"/>
    <w:rsid w:val="0076304D"/>
    <w:rsid w:val="00763A3B"/>
    <w:rsid w:val="00763CFD"/>
    <w:rsid w:val="00763DDB"/>
    <w:rsid w:val="007640DD"/>
    <w:rsid w:val="0076467A"/>
    <w:rsid w:val="00764CD2"/>
    <w:rsid w:val="00765DAB"/>
    <w:rsid w:val="00767363"/>
    <w:rsid w:val="00767A1D"/>
    <w:rsid w:val="00770A16"/>
    <w:rsid w:val="00770B68"/>
    <w:rsid w:val="00772032"/>
    <w:rsid w:val="00772EB2"/>
    <w:rsid w:val="00773C01"/>
    <w:rsid w:val="007759C9"/>
    <w:rsid w:val="007765F8"/>
    <w:rsid w:val="00776E0F"/>
    <w:rsid w:val="007777EB"/>
    <w:rsid w:val="00777809"/>
    <w:rsid w:val="00781215"/>
    <w:rsid w:val="007819E9"/>
    <w:rsid w:val="00784769"/>
    <w:rsid w:val="0078483C"/>
    <w:rsid w:val="007852D1"/>
    <w:rsid w:val="00786191"/>
    <w:rsid w:val="007867E9"/>
    <w:rsid w:val="00790B4E"/>
    <w:rsid w:val="007916BF"/>
    <w:rsid w:val="00791A71"/>
    <w:rsid w:val="0079208E"/>
    <w:rsid w:val="007923A8"/>
    <w:rsid w:val="00794C7D"/>
    <w:rsid w:val="0079652F"/>
    <w:rsid w:val="00797507"/>
    <w:rsid w:val="00797DEB"/>
    <w:rsid w:val="007A04A9"/>
    <w:rsid w:val="007A06B3"/>
    <w:rsid w:val="007A1AEE"/>
    <w:rsid w:val="007A1DA6"/>
    <w:rsid w:val="007A2554"/>
    <w:rsid w:val="007A3163"/>
    <w:rsid w:val="007A49DC"/>
    <w:rsid w:val="007A545E"/>
    <w:rsid w:val="007A5D6E"/>
    <w:rsid w:val="007A621C"/>
    <w:rsid w:val="007B0396"/>
    <w:rsid w:val="007B079F"/>
    <w:rsid w:val="007B0E8E"/>
    <w:rsid w:val="007B133B"/>
    <w:rsid w:val="007B1EA7"/>
    <w:rsid w:val="007B3413"/>
    <w:rsid w:val="007B3A68"/>
    <w:rsid w:val="007B4A48"/>
    <w:rsid w:val="007B4DBF"/>
    <w:rsid w:val="007B4DEC"/>
    <w:rsid w:val="007B60C4"/>
    <w:rsid w:val="007B610F"/>
    <w:rsid w:val="007B7648"/>
    <w:rsid w:val="007B766C"/>
    <w:rsid w:val="007C04AC"/>
    <w:rsid w:val="007C0BD6"/>
    <w:rsid w:val="007C19A1"/>
    <w:rsid w:val="007C1D49"/>
    <w:rsid w:val="007C2A2E"/>
    <w:rsid w:val="007C37EF"/>
    <w:rsid w:val="007C440E"/>
    <w:rsid w:val="007C4C84"/>
    <w:rsid w:val="007C67F5"/>
    <w:rsid w:val="007C7106"/>
    <w:rsid w:val="007C7986"/>
    <w:rsid w:val="007D21C9"/>
    <w:rsid w:val="007D2ECF"/>
    <w:rsid w:val="007D4101"/>
    <w:rsid w:val="007D5361"/>
    <w:rsid w:val="007D565F"/>
    <w:rsid w:val="007D6022"/>
    <w:rsid w:val="007D67B7"/>
    <w:rsid w:val="007D7643"/>
    <w:rsid w:val="007D7BC6"/>
    <w:rsid w:val="007E04F6"/>
    <w:rsid w:val="007E12AD"/>
    <w:rsid w:val="007E1DB8"/>
    <w:rsid w:val="007E1EF5"/>
    <w:rsid w:val="007E256A"/>
    <w:rsid w:val="007E34F0"/>
    <w:rsid w:val="007E439B"/>
    <w:rsid w:val="007E73BF"/>
    <w:rsid w:val="007E7E15"/>
    <w:rsid w:val="007F14E6"/>
    <w:rsid w:val="007F2910"/>
    <w:rsid w:val="007F3DD4"/>
    <w:rsid w:val="007F3DE7"/>
    <w:rsid w:val="007F432C"/>
    <w:rsid w:val="007F53DA"/>
    <w:rsid w:val="007F5D96"/>
    <w:rsid w:val="007F6D39"/>
    <w:rsid w:val="007F7BF3"/>
    <w:rsid w:val="008002EA"/>
    <w:rsid w:val="00801B21"/>
    <w:rsid w:val="00801C55"/>
    <w:rsid w:val="00801F3E"/>
    <w:rsid w:val="00804015"/>
    <w:rsid w:val="008041CE"/>
    <w:rsid w:val="00804936"/>
    <w:rsid w:val="00804E4B"/>
    <w:rsid w:val="0080517B"/>
    <w:rsid w:val="008055BD"/>
    <w:rsid w:val="00805763"/>
    <w:rsid w:val="00806661"/>
    <w:rsid w:val="00806CD3"/>
    <w:rsid w:val="00806D29"/>
    <w:rsid w:val="00807DE6"/>
    <w:rsid w:val="00811483"/>
    <w:rsid w:val="0081230E"/>
    <w:rsid w:val="0081333A"/>
    <w:rsid w:val="0081362A"/>
    <w:rsid w:val="00813BE2"/>
    <w:rsid w:val="00814C0C"/>
    <w:rsid w:val="008155F0"/>
    <w:rsid w:val="00820428"/>
    <w:rsid w:val="00820BB4"/>
    <w:rsid w:val="00821590"/>
    <w:rsid w:val="00822A00"/>
    <w:rsid w:val="00822BF5"/>
    <w:rsid w:val="008230AE"/>
    <w:rsid w:val="0082334E"/>
    <w:rsid w:val="0082353E"/>
    <w:rsid w:val="008240C8"/>
    <w:rsid w:val="00824945"/>
    <w:rsid w:val="00826315"/>
    <w:rsid w:val="008268AE"/>
    <w:rsid w:val="00832496"/>
    <w:rsid w:val="00833180"/>
    <w:rsid w:val="0083471B"/>
    <w:rsid w:val="00834C72"/>
    <w:rsid w:val="00835FF8"/>
    <w:rsid w:val="0083737C"/>
    <w:rsid w:val="00837A58"/>
    <w:rsid w:val="00840931"/>
    <w:rsid w:val="00840E8D"/>
    <w:rsid w:val="00841265"/>
    <w:rsid w:val="008425D9"/>
    <w:rsid w:val="00842E0C"/>
    <w:rsid w:val="00843699"/>
    <w:rsid w:val="008448A6"/>
    <w:rsid w:val="0084589C"/>
    <w:rsid w:val="00846510"/>
    <w:rsid w:val="00846773"/>
    <w:rsid w:val="00847724"/>
    <w:rsid w:val="00847782"/>
    <w:rsid w:val="00847DB0"/>
    <w:rsid w:val="00850ED6"/>
    <w:rsid w:val="008510DB"/>
    <w:rsid w:val="00852806"/>
    <w:rsid w:val="008543CC"/>
    <w:rsid w:val="0085497A"/>
    <w:rsid w:val="008556BD"/>
    <w:rsid w:val="00855D14"/>
    <w:rsid w:val="00856421"/>
    <w:rsid w:val="00860432"/>
    <w:rsid w:val="00860A00"/>
    <w:rsid w:val="00860D28"/>
    <w:rsid w:val="008610F2"/>
    <w:rsid w:val="0086238D"/>
    <w:rsid w:val="0086266C"/>
    <w:rsid w:val="00862D79"/>
    <w:rsid w:val="008631D0"/>
    <w:rsid w:val="008661D7"/>
    <w:rsid w:val="00866976"/>
    <w:rsid w:val="00866F27"/>
    <w:rsid w:val="008670B9"/>
    <w:rsid w:val="00870014"/>
    <w:rsid w:val="00870307"/>
    <w:rsid w:val="0087297A"/>
    <w:rsid w:val="00873B1B"/>
    <w:rsid w:val="008749DF"/>
    <w:rsid w:val="00874A7C"/>
    <w:rsid w:val="00874E6C"/>
    <w:rsid w:val="00875412"/>
    <w:rsid w:val="0087542C"/>
    <w:rsid w:val="008763C3"/>
    <w:rsid w:val="00877325"/>
    <w:rsid w:val="008778E0"/>
    <w:rsid w:val="00877A5A"/>
    <w:rsid w:val="00880662"/>
    <w:rsid w:val="00880E0C"/>
    <w:rsid w:val="008831DC"/>
    <w:rsid w:val="008832FC"/>
    <w:rsid w:val="00883768"/>
    <w:rsid w:val="0088448E"/>
    <w:rsid w:val="00885075"/>
    <w:rsid w:val="0088584D"/>
    <w:rsid w:val="00886DCA"/>
    <w:rsid w:val="0088730A"/>
    <w:rsid w:val="00887981"/>
    <w:rsid w:val="00890A59"/>
    <w:rsid w:val="00891FD7"/>
    <w:rsid w:val="008925F2"/>
    <w:rsid w:val="00892AB3"/>
    <w:rsid w:val="00892DBB"/>
    <w:rsid w:val="008959D8"/>
    <w:rsid w:val="00896D23"/>
    <w:rsid w:val="0089797B"/>
    <w:rsid w:val="008A05C8"/>
    <w:rsid w:val="008A13E1"/>
    <w:rsid w:val="008A1408"/>
    <w:rsid w:val="008A201B"/>
    <w:rsid w:val="008A2212"/>
    <w:rsid w:val="008A25DF"/>
    <w:rsid w:val="008A2BE4"/>
    <w:rsid w:val="008A5BD2"/>
    <w:rsid w:val="008A64E2"/>
    <w:rsid w:val="008A6FCD"/>
    <w:rsid w:val="008A77D5"/>
    <w:rsid w:val="008A7D88"/>
    <w:rsid w:val="008B0345"/>
    <w:rsid w:val="008B0BC5"/>
    <w:rsid w:val="008B1A52"/>
    <w:rsid w:val="008B1BE8"/>
    <w:rsid w:val="008B1E22"/>
    <w:rsid w:val="008B24E7"/>
    <w:rsid w:val="008B31D3"/>
    <w:rsid w:val="008B56A2"/>
    <w:rsid w:val="008B56BF"/>
    <w:rsid w:val="008B5813"/>
    <w:rsid w:val="008B5CF9"/>
    <w:rsid w:val="008B5E41"/>
    <w:rsid w:val="008B6ED0"/>
    <w:rsid w:val="008B7623"/>
    <w:rsid w:val="008B7B16"/>
    <w:rsid w:val="008C063A"/>
    <w:rsid w:val="008C06E0"/>
    <w:rsid w:val="008C0CC0"/>
    <w:rsid w:val="008C1326"/>
    <w:rsid w:val="008C16B6"/>
    <w:rsid w:val="008C24FF"/>
    <w:rsid w:val="008C3B86"/>
    <w:rsid w:val="008C4152"/>
    <w:rsid w:val="008D0F15"/>
    <w:rsid w:val="008D21E8"/>
    <w:rsid w:val="008D4B68"/>
    <w:rsid w:val="008D5BDB"/>
    <w:rsid w:val="008D5C8F"/>
    <w:rsid w:val="008E0314"/>
    <w:rsid w:val="008E03BC"/>
    <w:rsid w:val="008E1085"/>
    <w:rsid w:val="008E10BC"/>
    <w:rsid w:val="008E37D1"/>
    <w:rsid w:val="008E4770"/>
    <w:rsid w:val="008E4957"/>
    <w:rsid w:val="008E605E"/>
    <w:rsid w:val="008E6122"/>
    <w:rsid w:val="008E61C0"/>
    <w:rsid w:val="008E696A"/>
    <w:rsid w:val="008E6C17"/>
    <w:rsid w:val="008E6F8C"/>
    <w:rsid w:val="008E7583"/>
    <w:rsid w:val="008E7FE9"/>
    <w:rsid w:val="008F0483"/>
    <w:rsid w:val="008F0A5D"/>
    <w:rsid w:val="008F15F9"/>
    <w:rsid w:val="008F16B1"/>
    <w:rsid w:val="008F2190"/>
    <w:rsid w:val="008F2E05"/>
    <w:rsid w:val="008F45F5"/>
    <w:rsid w:val="008F4DDB"/>
    <w:rsid w:val="008F55AF"/>
    <w:rsid w:val="008F6FB8"/>
    <w:rsid w:val="008F72CC"/>
    <w:rsid w:val="00900C0E"/>
    <w:rsid w:val="0090153B"/>
    <w:rsid w:val="00902780"/>
    <w:rsid w:val="00904201"/>
    <w:rsid w:val="009048C8"/>
    <w:rsid w:val="009049C0"/>
    <w:rsid w:val="009062F6"/>
    <w:rsid w:val="0090688A"/>
    <w:rsid w:val="00906D41"/>
    <w:rsid w:val="0091084F"/>
    <w:rsid w:val="00910D9B"/>
    <w:rsid w:val="00911D0F"/>
    <w:rsid w:val="0091310B"/>
    <w:rsid w:val="00913234"/>
    <w:rsid w:val="00913D28"/>
    <w:rsid w:val="00913D38"/>
    <w:rsid w:val="00914209"/>
    <w:rsid w:val="00914476"/>
    <w:rsid w:val="009149E6"/>
    <w:rsid w:val="00914FD2"/>
    <w:rsid w:val="00915F50"/>
    <w:rsid w:val="009167DB"/>
    <w:rsid w:val="009173E9"/>
    <w:rsid w:val="009208E4"/>
    <w:rsid w:val="00920AF4"/>
    <w:rsid w:val="009212D2"/>
    <w:rsid w:val="00921519"/>
    <w:rsid w:val="00922E04"/>
    <w:rsid w:val="00923034"/>
    <w:rsid w:val="00923738"/>
    <w:rsid w:val="00924495"/>
    <w:rsid w:val="00924701"/>
    <w:rsid w:val="0092596B"/>
    <w:rsid w:val="00927980"/>
    <w:rsid w:val="00930EE7"/>
    <w:rsid w:val="009310B7"/>
    <w:rsid w:val="009312FD"/>
    <w:rsid w:val="00932D52"/>
    <w:rsid w:val="00933DA7"/>
    <w:rsid w:val="00934E48"/>
    <w:rsid w:val="00934F6B"/>
    <w:rsid w:val="0093687F"/>
    <w:rsid w:val="00936A9E"/>
    <w:rsid w:val="00936BE5"/>
    <w:rsid w:val="00936E4A"/>
    <w:rsid w:val="0094130D"/>
    <w:rsid w:val="009413F6"/>
    <w:rsid w:val="009418EE"/>
    <w:rsid w:val="00941DF0"/>
    <w:rsid w:val="00943143"/>
    <w:rsid w:val="0094324F"/>
    <w:rsid w:val="00943E33"/>
    <w:rsid w:val="009449D3"/>
    <w:rsid w:val="009455D3"/>
    <w:rsid w:val="00950EF9"/>
    <w:rsid w:val="00951558"/>
    <w:rsid w:val="009518DA"/>
    <w:rsid w:val="00951AFD"/>
    <w:rsid w:val="00952118"/>
    <w:rsid w:val="00953E26"/>
    <w:rsid w:val="00954327"/>
    <w:rsid w:val="00956163"/>
    <w:rsid w:val="0095641C"/>
    <w:rsid w:val="00956F14"/>
    <w:rsid w:val="00957D52"/>
    <w:rsid w:val="00957EC8"/>
    <w:rsid w:val="00960B43"/>
    <w:rsid w:val="00962172"/>
    <w:rsid w:val="009629C1"/>
    <w:rsid w:val="00962CBF"/>
    <w:rsid w:val="009631D8"/>
    <w:rsid w:val="00963853"/>
    <w:rsid w:val="00964004"/>
    <w:rsid w:val="00964809"/>
    <w:rsid w:val="00964A0A"/>
    <w:rsid w:val="009650E9"/>
    <w:rsid w:val="009656A8"/>
    <w:rsid w:val="0096601E"/>
    <w:rsid w:val="0096734C"/>
    <w:rsid w:val="0096751A"/>
    <w:rsid w:val="00970886"/>
    <w:rsid w:val="009711B6"/>
    <w:rsid w:val="009718B9"/>
    <w:rsid w:val="00971943"/>
    <w:rsid w:val="009722A1"/>
    <w:rsid w:val="009732D7"/>
    <w:rsid w:val="00973710"/>
    <w:rsid w:val="009737BF"/>
    <w:rsid w:val="00973B21"/>
    <w:rsid w:val="00974655"/>
    <w:rsid w:val="00975EC3"/>
    <w:rsid w:val="00977203"/>
    <w:rsid w:val="00977BF0"/>
    <w:rsid w:val="009826C9"/>
    <w:rsid w:val="0098435C"/>
    <w:rsid w:val="0098457C"/>
    <w:rsid w:val="0098541A"/>
    <w:rsid w:val="00986618"/>
    <w:rsid w:val="00987B1D"/>
    <w:rsid w:val="009912B9"/>
    <w:rsid w:val="00991583"/>
    <w:rsid w:val="00992024"/>
    <w:rsid w:val="00992AB3"/>
    <w:rsid w:val="009935F2"/>
    <w:rsid w:val="00993F55"/>
    <w:rsid w:val="00995DBD"/>
    <w:rsid w:val="00995E60"/>
    <w:rsid w:val="009962C1"/>
    <w:rsid w:val="00996944"/>
    <w:rsid w:val="0099749F"/>
    <w:rsid w:val="009976E1"/>
    <w:rsid w:val="009A0063"/>
    <w:rsid w:val="009A0C5D"/>
    <w:rsid w:val="009A1034"/>
    <w:rsid w:val="009A15AD"/>
    <w:rsid w:val="009A2F9E"/>
    <w:rsid w:val="009A30CB"/>
    <w:rsid w:val="009A391A"/>
    <w:rsid w:val="009A3D8A"/>
    <w:rsid w:val="009A4119"/>
    <w:rsid w:val="009A47E5"/>
    <w:rsid w:val="009A4918"/>
    <w:rsid w:val="009A4EB7"/>
    <w:rsid w:val="009A5D89"/>
    <w:rsid w:val="009A618E"/>
    <w:rsid w:val="009A650C"/>
    <w:rsid w:val="009A679A"/>
    <w:rsid w:val="009A6961"/>
    <w:rsid w:val="009A7917"/>
    <w:rsid w:val="009A79B4"/>
    <w:rsid w:val="009A7C06"/>
    <w:rsid w:val="009B0373"/>
    <w:rsid w:val="009B03A3"/>
    <w:rsid w:val="009B151D"/>
    <w:rsid w:val="009B28EC"/>
    <w:rsid w:val="009B2AF9"/>
    <w:rsid w:val="009B3AF7"/>
    <w:rsid w:val="009B5114"/>
    <w:rsid w:val="009B595E"/>
    <w:rsid w:val="009B7498"/>
    <w:rsid w:val="009B7632"/>
    <w:rsid w:val="009B76A3"/>
    <w:rsid w:val="009C0121"/>
    <w:rsid w:val="009C0E79"/>
    <w:rsid w:val="009C17DA"/>
    <w:rsid w:val="009C2717"/>
    <w:rsid w:val="009C2B96"/>
    <w:rsid w:val="009C3DBC"/>
    <w:rsid w:val="009C4598"/>
    <w:rsid w:val="009C5296"/>
    <w:rsid w:val="009C62D4"/>
    <w:rsid w:val="009C6B8E"/>
    <w:rsid w:val="009C7C19"/>
    <w:rsid w:val="009D0165"/>
    <w:rsid w:val="009D1CD4"/>
    <w:rsid w:val="009D2B14"/>
    <w:rsid w:val="009D3CB8"/>
    <w:rsid w:val="009D68F3"/>
    <w:rsid w:val="009D6DC2"/>
    <w:rsid w:val="009E06CB"/>
    <w:rsid w:val="009E0963"/>
    <w:rsid w:val="009E1A17"/>
    <w:rsid w:val="009E344C"/>
    <w:rsid w:val="009E46F4"/>
    <w:rsid w:val="009E47EC"/>
    <w:rsid w:val="009E5220"/>
    <w:rsid w:val="009E6509"/>
    <w:rsid w:val="009E7C3F"/>
    <w:rsid w:val="009F113D"/>
    <w:rsid w:val="009F2F62"/>
    <w:rsid w:val="009F333A"/>
    <w:rsid w:val="009F3E16"/>
    <w:rsid w:val="009F47C5"/>
    <w:rsid w:val="009F4D60"/>
    <w:rsid w:val="009F551F"/>
    <w:rsid w:val="009F6226"/>
    <w:rsid w:val="009F68D0"/>
    <w:rsid w:val="009F697A"/>
    <w:rsid w:val="009F6F34"/>
    <w:rsid w:val="009F7B77"/>
    <w:rsid w:val="00A00C8F"/>
    <w:rsid w:val="00A019A2"/>
    <w:rsid w:val="00A01BBE"/>
    <w:rsid w:val="00A02868"/>
    <w:rsid w:val="00A02E23"/>
    <w:rsid w:val="00A04260"/>
    <w:rsid w:val="00A052F4"/>
    <w:rsid w:val="00A06155"/>
    <w:rsid w:val="00A07AE9"/>
    <w:rsid w:val="00A07CE6"/>
    <w:rsid w:val="00A07FAC"/>
    <w:rsid w:val="00A13481"/>
    <w:rsid w:val="00A13FA6"/>
    <w:rsid w:val="00A1625C"/>
    <w:rsid w:val="00A164A7"/>
    <w:rsid w:val="00A17553"/>
    <w:rsid w:val="00A20EA6"/>
    <w:rsid w:val="00A20EA8"/>
    <w:rsid w:val="00A21AED"/>
    <w:rsid w:val="00A23126"/>
    <w:rsid w:val="00A236FC"/>
    <w:rsid w:val="00A238A6"/>
    <w:rsid w:val="00A23BB7"/>
    <w:rsid w:val="00A246F2"/>
    <w:rsid w:val="00A30652"/>
    <w:rsid w:val="00A30DD7"/>
    <w:rsid w:val="00A321A1"/>
    <w:rsid w:val="00A322DF"/>
    <w:rsid w:val="00A324D5"/>
    <w:rsid w:val="00A32900"/>
    <w:rsid w:val="00A32D63"/>
    <w:rsid w:val="00A332CD"/>
    <w:rsid w:val="00A344EF"/>
    <w:rsid w:val="00A34B29"/>
    <w:rsid w:val="00A3595A"/>
    <w:rsid w:val="00A36BB1"/>
    <w:rsid w:val="00A37543"/>
    <w:rsid w:val="00A377BC"/>
    <w:rsid w:val="00A37B41"/>
    <w:rsid w:val="00A4035F"/>
    <w:rsid w:val="00A40445"/>
    <w:rsid w:val="00A41C64"/>
    <w:rsid w:val="00A442BC"/>
    <w:rsid w:val="00A44401"/>
    <w:rsid w:val="00A4456E"/>
    <w:rsid w:val="00A44F50"/>
    <w:rsid w:val="00A453B8"/>
    <w:rsid w:val="00A46C04"/>
    <w:rsid w:val="00A46DF2"/>
    <w:rsid w:val="00A47032"/>
    <w:rsid w:val="00A472D5"/>
    <w:rsid w:val="00A473A8"/>
    <w:rsid w:val="00A47D59"/>
    <w:rsid w:val="00A505BA"/>
    <w:rsid w:val="00A506A3"/>
    <w:rsid w:val="00A51842"/>
    <w:rsid w:val="00A52726"/>
    <w:rsid w:val="00A53F71"/>
    <w:rsid w:val="00A543A1"/>
    <w:rsid w:val="00A54D79"/>
    <w:rsid w:val="00A563DA"/>
    <w:rsid w:val="00A56A09"/>
    <w:rsid w:val="00A5769D"/>
    <w:rsid w:val="00A60055"/>
    <w:rsid w:val="00A607D6"/>
    <w:rsid w:val="00A60DC6"/>
    <w:rsid w:val="00A61581"/>
    <w:rsid w:val="00A64BB4"/>
    <w:rsid w:val="00A64C8B"/>
    <w:rsid w:val="00A64E2B"/>
    <w:rsid w:val="00A666DF"/>
    <w:rsid w:val="00A67625"/>
    <w:rsid w:val="00A67DDC"/>
    <w:rsid w:val="00A70952"/>
    <w:rsid w:val="00A7159F"/>
    <w:rsid w:val="00A71730"/>
    <w:rsid w:val="00A7176C"/>
    <w:rsid w:val="00A7213E"/>
    <w:rsid w:val="00A722F3"/>
    <w:rsid w:val="00A72485"/>
    <w:rsid w:val="00A72F38"/>
    <w:rsid w:val="00A732A6"/>
    <w:rsid w:val="00A733D5"/>
    <w:rsid w:val="00A746F7"/>
    <w:rsid w:val="00A74F24"/>
    <w:rsid w:val="00A7564E"/>
    <w:rsid w:val="00A75F8D"/>
    <w:rsid w:val="00A76307"/>
    <w:rsid w:val="00A77803"/>
    <w:rsid w:val="00A77C71"/>
    <w:rsid w:val="00A800C8"/>
    <w:rsid w:val="00A80260"/>
    <w:rsid w:val="00A802C8"/>
    <w:rsid w:val="00A816DA"/>
    <w:rsid w:val="00A821EC"/>
    <w:rsid w:val="00A8280F"/>
    <w:rsid w:val="00A829B9"/>
    <w:rsid w:val="00A83A46"/>
    <w:rsid w:val="00A84048"/>
    <w:rsid w:val="00A84079"/>
    <w:rsid w:val="00A85ABD"/>
    <w:rsid w:val="00A866FF"/>
    <w:rsid w:val="00A87CEF"/>
    <w:rsid w:val="00A90BFF"/>
    <w:rsid w:val="00A919DD"/>
    <w:rsid w:val="00A91CA7"/>
    <w:rsid w:val="00A91F3E"/>
    <w:rsid w:val="00A93C7E"/>
    <w:rsid w:val="00A96BB4"/>
    <w:rsid w:val="00A96C60"/>
    <w:rsid w:val="00AA0634"/>
    <w:rsid w:val="00AA0CFD"/>
    <w:rsid w:val="00AA1484"/>
    <w:rsid w:val="00AA1878"/>
    <w:rsid w:val="00AA1921"/>
    <w:rsid w:val="00AA1D35"/>
    <w:rsid w:val="00AA27BE"/>
    <w:rsid w:val="00AA4E99"/>
    <w:rsid w:val="00AA50C6"/>
    <w:rsid w:val="00AA57C8"/>
    <w:rsid w:val="00AA5889"/>
    <w:rsid w:val="00AA6392"/>
    <w:rsid w:val="00AA73F0"/>
    <w:rsid w:val="00AA7B86"/>
    <w:rsid w:val="00AB0665"/>
    <w:rsid w:val="00AB0800"/>
    <w:rsid w:val="00AB1208"/>
    <w:rsid w:val="00AB1A86"/>
    <w:rsid w:val="00AB3130"/>
    <w:rsid w:val="00AB508A"/>
    <w:rsid w:val="00AB602F"/>
    <w:rsid w:val="00AB643D"/>
    <w:rsid w:val="00AB6A6B"/>
    <w:rsid w:val="00AB6B3F"/>
    <w:rsid w:val="00AB77E0"/>
    <w:rsid w:val="00AB7ADA"/>
    <w:rsid w:val="00AB7D6E"/>
    <w:rsid w:val="00AC1A69"/>
    <w:rsid w:val="00AC1BBD"/>
    <w:rsid w:val="00AC211E"/>
    <w:rsid w:val="00AC46FE"/>
    <w:rsid w:val="00AC5421"/>
    <w:rsid w:val="00AC543A"/>
    <w:rsid w:val="00AC69E3"/>
    <w:rsid w:val="00AD03A5"/>
    <w:rsid w:val="00AD0F9E"/>
    <w:rsid w:val="00AD181D"/>
    <w:rsid w:val="00AD1855"/>
    <w:rsid w:val="00AD1BB6"/>
    <w:rsid w:val="00AD23E9"/>
    <w:rsid w:val="00AD26C3"/>
    <w:rsid w:val="00AD2DD3"/>
    <w:rsid w:val="00AD3BD9"/>
    <w:rsid w:val="00AD50EF"/>
    <w:rsid w:val="00AD529D"/>
    <w:rsid w:val="00AD762A"/>
    <w:rsid w:val="00AE02B6"/>
    <w:rsid w:val="00AE0808"/>
    <w:rsid w:val="00AE086C"/>
    <w:rsid w:val="00AE1AD1"/>
    <w:rsid w:val="00AE1E45"/>
    <w:rsid w:val="00AE21D8"/>
    <w:rsid w:val="00AE2671"/>
    <w:rsid w:val="00AE29ED"/>
    <w:rsid w:val="00AE3F72"/>
    <w:rsid w:val="00AE4812"/>
    <w:rsid w:val="00AE4A62"/>
    <w:rsid w:val="00AE5209"/>
    <w:rsid w:val="00AE68C1"/>
    <w:rsid w:val="00AE70C9"/>
    <w:rsid w:val="00AE70F8"/>
    <w:rsid w:val="00AE72F9"/>
    <w:rsid w:val="00AE7555"/>
    <w:rsid w:val="00AF134C"/>
    <w:rsid w:val="00AF1355"/>
    <w:rsid w:val="00AF2D12"/>
    <w:rsid w:val="00AF2F92"/>
    <w:rsid w:val="00AF30C4"/>
    <w:rsid w:val="00AF3FD8"/>
    <w:rsid w:val="00AF4B6C"/>
    <w:rsid w:val="00AF5215"/>
    <w:rsid w:val="00AF6138"/>
    <w:rsid w:val="00AF68A0"/>
    <w:rsid w:val="00B0030F"/>
    <w:rsid w:val="00B0072D"/>
    <w:rsid w:val="00B01EB5"/>
    <w:rsid w:val="00B0482E"/>
    <w:rsid w:val="00B0654A"/>
    <w:rsid w:val="00B06A5D"/>
    <w:rsid w:val="00B06AB3"/>
    <w:rsid w:val="00B07861"/>
    <w:rsid w:val="00B10190"/>
    <w:rsid w:val="00B1024D"/>
    <w:rsid w:val="00B112B1"/>
    <w:rsid w:val="00B113E2"/>
    <w:rsid w:val="00B11723"/>
    <w:rsid w:val="00B11B54"/>
    <w:rsid w:val="00B12600"/>
    <w:rsid w:val="00B1307F"/>
    <w:rsid w:val="00B13155"/>
    <w:rsid w:val="00B13E02"/>
    <w:rsid w:val="00B14819"/>
    <w:rsid w:val="00B151D4"/>
    <w:rsid w:val="00B16120"/>
    <w:rsid w:val="00B2044E"/>
    <w:rsid w:val="00B20FA4"/>
    <w:rsid w:val="00B22120"/>
    <w:rsid w:val="00B22268"/>
    <w:rsid w:val="00B22763"/>
    <w:rsid w:val="00B22D41"/>
    <w:rsid w:val="00B2362C"/>
    <w:rsid w:val="00B240D0"/>
    <w:rsid w:val="00B240DB"/>
    <w:rsid w:val="00B243EE"/>
    <w:rsid w:val="00B247C4"/>
    <w:rsid w:val="00B27425"/>
    <w:rsid w:val="00B32935"/>
    <w:rsid w:val="00B32DE8"/>
    <w:rsid w:val="00B341A3"/>
    <w:rsid w:val="00B3514E"/>
    <w:rsid w:val="00B35923"/>
    <w:rsid w:val="00B35B92"/>
    <w:rsid w:val="00B364AA"/>
    <w:rsid w:val="00B36A9E"/>
    <w:rsid w:val="00B40B0F"/>
    <w:rsid w:val="00B41106"/>
    <w:rsid w:val="00B414AF"/>
    <w:rsid w:val="00B4154A"/>
    <w:rsid w:val="00B42518"/>
    <w:rsid w:val="00B42DCB"/>
    <w:rsid w:val="00B43427"/>
    <w:rsid w:val="00B4369E"/>
    <w:rsid w:val="00B43CC1"/>
    <w:rsid w:val="00B43D1F"/>
    <w:rsid w:val="00B458AC"/>
    <w:rsid w:val="00B45F49"/>
    <w:rsid w:val="00B467EF"/>
    <w:rsid w:val="00B46867"/>
    <w:rsid w:val="00B47847"/>
    <w:rsid w:val="00B5132B"/>
    <w:rsid w:val="00B51DF7"/>
    <w:rsid w:val="00B51FF6"/>
    <w:rsid w:val="00B54029"/>
    <w:rsid w:val="00B54B58"/>
    <w:rsid w:val="00B55617"/>
    <w:rsid w:val="00B56E3B"/>
    <w:rsid w:val="00B571E3"/>
    <w:rsid w:val="00B603B6"/>
    <w:rsid w:val="00B622FA"/>
    <w:rsid w:val="00B624CB"/>
    <w:rsid w:val="00B6328A"/>
    <w:rsid w:val="00B63893"/>
    <w:rsid w:val="00B65393"/>
    <w:rsid w:val="00B66578"/>
    <w:rsid w:val="00B667C3"/>
    <w:rsid w:val="00B669B0"/>
    <w:rsid w:val="00B67B1E"/>
    <w:rsid w:val="00B71743"/>
    <w:rsid w:val="00B71DF2"/>
    <w:rsid w:val="00B7228F"/>
    <w:rsid w:val="00B72712"/>
    <w:rsid w:val="00B72FF6"/>
    <w:rsid w:val="00B73994"/>
    <w:rsid w:val="00B73FBA"/>
    <w:rsid w:val="00B743C7"/>
    <w:rsid w:val="00B75DD6"/>
    <w:rsid w:val="00B7601E"/>
    <w:rsid w:val="00B761F6"/>
    <w:rsid w:val="00B7637D"/>
    <w:rsid w:val="00B77225"/>
    <w:rsid w:val="00B779E4"/>
    <w:rsid w:val="00B807F9"/>
    <w:rsid w:val="00B820BA"/>
    <w:rsid w:val="00B83571"/>
    <w:rsid w:val="00B84C37"/>
    <w:rsid w:val="00B865CC"/>
    <w:rsid w:val="00B8760C"/>
    <w:rsid w:val="00B926FC"/>
    <w:rsid w:val="00B93225"/>
    <w:rsid w:val="00BA04F5"/>
    <w:rsid w:val="00BA0A57"/>
    <w:rsid w:val="00BA426A"/>
    <w:rsid w:val="00BA486B"/>
    <w:rsid w:val="00BA49A6"/>
    <w:rsid w:val="00BA4D60"/>
    <w:rsid w:val="00BA4F4A"/>
    <w:rsid w:val="00BA57C8"/>
    <w:rsid w:val="00BA5E39"/>
    <w:rsid w:val="00BA6117"/>
    <w:rsid w:val="00BA6792"/>
    <w:rsid w:val="00BA7B36"/>
    <w:rsid w:val="00BB01C6"/>
    <w:rsid w:val="00BB1C9E"/>
    <w:rsid w:val="00BB23DA"/>
    <w:rsid w:val="00BB26F6"/>
    <w:rsid w:val="00BB2DC6"/>
    <w:rsid w:val="00BB65D0"/>
    <w:rsid w:val="00BB68F9"/>
    <w:rsid w:val="00BB724C"/>
    <w:rsid w:val="00BB7FC1"/>
    <w:rsid w:val="00BC03B3"/>
    <w:rsid w:val="00BC1731"/>
    <w:rsid w:val="00BC2121"/>
    <w:rsid w:val="00BC24A7"/>
    <w:rsid w:val="00BC2A51"/>
    <w:rsid w:val="00BC2EF6"/>
    <w:rsid w:val="00BC44A4"/>
    <w:rsid w:val="00BC5084"/>
    <w:rsid w:val="00BC5AF6"/>
    <w:rsid w:val="00BC6A4D"/>
    <w:rsid w:val="00BC7557"/>
    <w:rsid w:val="00BD0527"/>
    <w:rsid w:val="00BD097C"/>
    <w:rsid w:val="00BD0E41"/>
    <w:rsid w:val="00BD1F05"/>
    <w:rsid w:val="00BD3CB5"/>
    <w:rsid w:val="00BD7200"/>
    <w:rsid w:val="00BD7542"/>
    <w:rsid w:val="00BE0C1F"/>
    <w:rsid w:val="00BE2666"/>
    <w:rsid w:val="00BE26E8"/>
    <w:rsid w:val="00BE4C1B"/>
    <w:rsid w:val="00BE5F13"/>
    <w:rsid w:val="00BE604D"/>
    <w:rsid w:val="00BE62B5"/>
    <w:rsid w:val="00BE7DB2"/>
    <w:rsid w:val="00BF1CCA"/>
    <w:rsid w:val="00BF2522"/>
    <w:rsid w:val="00BF3259"/>
    <w:rsid w:val="00BF37F3"/>
    <w:rsid w:val="00BF3F84"/>
    <w:rsid w:val="00BF50C5"/>
    <w:rsid w:val="00BF5CE3"/>
    <w:rsid w:val="00BF64DF"/>
    <w:rsid w:val="00BF6915"/>
    <w:rsid w:val="00C01B7C"/>
    <w:rsid w:val="00C01D4A"/>
    <w:rsid w:val="00C027AD"/>
    <w:rsid w:val="00C03119"/>
    <w:rsid w:val="00C03695"/>
    <w:rsid w:val="00C04078"/>
    <w:rsid w:val="00C04903"/>
    <w:rsid w:val="00C04BC3"/>
    <w:rsid w:val="00C072E5"/>
    <w:rsid w:val="00C074D4"/>
    <w:rsid w:val="00C07968"/>
    <w:rsid w:val="00C10024"/>
    <w:rsid w:val="00C113C8"/>
    <w:rsid w:val="00C14F92"/>
    <w:rsid w:val="00C15ACC"/>
    <w:rsid w:val="00C15D45"/>
    <w:rsid w:val="00C16209"/>
    <w:rsid w:val="00C16E14"/>
    <w:rsid w:val="00C20148"/>
    <w:rsid w:val="00C21031"/>
    <w:rsid w:val="00C21CFA"/>
    <w:rsid w:val="00C236B1"/>
    <w:rsid w:val="00C2408B"/>
    <w:rsid w:val="00C2454B"/>
    <w:rsid w:val="00C25298"/>
    <w:rsid w:val="00C26070"/>
    <w:rsid w:val="00C262B2"/>
    <w:rsid w:val="00C2631D"/>
    <w:rsid w:val="00C26F75"/>
    <w:rsid w:val="00C271CC"/>
    <w:rsid w:val="00C27568"/>
    <w:rsid w:val="00C27825"/>
    <w:rsid w:val="00C30FF5"/>
    <w:rsid w:val="00C3478D"/>
    <w:rsid w:val="00C348AB"/>
    <w:rsid w:val="00C3511B"/>
    <w:rsid w:val="00C356D9"/>
    <w:rsid w:val="00C3670C"/>
    <w:rsid w:val="00C37048"/>
    <w:rsid w:val="00C37D8F"/>
    <w:rsid w:val="00C41116"/>
    <w:rsid w:val="00C4113B"/>
    <w:rsid w:val="00C42061"/>
    <w:rsid w:val="00C428CA"/>
    <w:rsid w:val="00C42C40"/>
    <w:rsid w:val="00C43262"/>
    <w:rsid w:val="00C44F13"/>
    <w:rsid w:val="00C4704A"/>
    <w:rsid w:val="00C50FE2"/>
    <w:rsid w:val="00C5127D"/>
    <w:rsid w:val="00C51362"/>
    <w:rsid w:val="00C51528"/>
    <w:rsid w:val="00C51599"/>
    <w:rsid w:val="00C526DA"/>
    <w:rsid w:val="00C539EA"/>
    <w:rsid w:val="00C53E69"/>
    <w:rsid w:val="00C56D2B"/>
    <w:rsid w:val="00C6050E"/>
    <w:rsid w:val="00C610B2"/>
    <w:rsid w:val="00C63AD5"/>
    <w:rsid w:val="00C643F6"/>
    <w:rsid w:val="00C656C1"/>
    <w:rsid w:val="00C664E1"/>
    <w:rsid w:val="00C66902"/>
    <w:rsid w:val="00C67800"/>
    <w:rsid w:val="00C67DEA"/>
    <w:rsid w:val="00C700C9"/>
    <w:rsid w:val="00C70349"/>
    <w:rsid w:val="00C705C8"/>
    <w:rsid w:val="00C70A7D"/>
    <w:rsid w:val="00C710ED"/>
    <w:rsid w:val="00C711EE"/>
    <w:rsid w:val="00C727B7"/>
    <w:rsid w:val="00C73340"/>
    <w:rsid w:val="00C73513"/>
    <w:rsid w:val="00C73BFF"/>
    <w:rsid w:val="00C73D6E"/>
    <w:rsid w:val="00C73E17"/>
    <w:rsid w:val="00C75EDB"/>
    <w:rsid w:val="00C762F0"/>
    <w:rsid w:val="00C7647E"/>
    <w:rsid w:val="00C76545"/>
    <w:rsid w:val="00C76996"/>
    <w:rsid w:val="00C8155F"/>
    <w:rsid w:val="00C8220C"/>
    <w:rsid w:val="00C84065"/>
    <w:rsid w:val="00C84EEE"/>
    <w:rsid w:val="00C850E4"/>
    <w:rsid w:val="00C852CA"/>
    <w:rsid w:val="00C8585A"/>
    <w:rsid w:val="00C907F0"/>
    <w:rsid w:val="00C9089E"/>
    <w:rsid w:val="00C9259E"/>
    <w:rsid w:val="00C92851"/>
    <w:rsid w:val="00C935DA"/>
    <w:rsid w:val="00C936B4"/>
    <w:rsid w:val="00C956E6"/>
    <w:rsid w:val="00C95C95"/>
    <w:rsid w:val="00C97B4E"/>
    <w:rsid w:val="00C97CBC"/>
    <w:rsid w:val="00CA0413"/>
    <w:rsid w:val="00CA09C4"/>
    <w:rsid w:val="00CA0A5B"/>
    <w:rsid w:val="00CA0C7C"/>
    <w:rsid w:val="00CA0EEF"/>
    <w:rsid w:val="00CA1A98"/>
    <w:rsid w:val="00CA1E15"/>
    <w:rsid w:val="00CA29C8"/>
    <w:rsid w:val="00CA2D0A"/>
    <w:rsid w:val="00CA2E03"/>
    <w:rsid w:val="00CA30EE"/>
    <w:rsid w:val="00CA7981"/>
    <w:rsid w:val="00CB007E"/>
    <w:rsid w:val="00CB08D7"/>
    <w:rsid w:val="00CB0A6C"/>
    <w:rsid w:val="00CB16B2"/>
    <w:rsid w:val="00CB2633"/>
    <w:rsid w:val="00CB2C47"/>
    <w:rsid w:val="00CB38F7"/>
    <w:rsid w:val="00CB472B"/>
    <w:rsid w:val="00CB4B3F"/>
    <w:rsid w:val="00CB59BF"/>
    <w:rsid w:val="00CB6F32"/>
    <w:rsid w:val="00CC0605"/>
    <w:rsid w:val="00CC308F"/>
    <w:rsid w:val="00CC351F"/>
    <w:rsid w:val="00CC3619"/>
    <w:rsid w:val="00CC3D21"/>
    <w:rsid w:val="00CC452F"/>
    <w:rsid w:val="00CC4CD1"/>
    <w:rsid w:val="00CC5902"/>
    <w:rsid w:val="00CC6ECE"/>
    <w:rsid w:val="00CC7C90"/>
    <w:rsid w:val="00CD0122"/>
    <w:rsid w:val="00CD0487"/>
    <w:rsid w:val="00CD1DFA"/>
    <w:rsid w:val="00CD319B"/>
    <w:rsid w:val="00CD3D71"/>
    <w:rsid w:val="00CD4112"/>
    <w:rsid w:val="00CD4C04"/>
    <w:rsid w:val="00CD578B"/>
    <w:rsid w:val="00CD60FF"/>
    <w:rsid w:val="00CD7F5F"/>
    <w:rsid w:val="00CE07AC"/>
    <w:rsid w:val="00CE09FD"/>
    <w:rsid w:val="00CE2621"/>
    <w:rsid w:val="00CE2942"/>
    <w:rsid w:val="00CE2B1D"/>
    <w:rsid w:val="00CE2F48"/>
    <w:rsid w:val="00CE3268"/>
    <w:rsid w:val="00CE4A84"/>
    <w:rsid w:val="00CE4B52"/>
    <w:rsid w:val="00CE6107"/>
    <w:rsid w:val="00CF0922"/>
    <w:rsid w:val="00CF0B87"/>
    <w:rsid w:val="00CF1080"/>
    <w:rsid w:val="00CF223B"/>
    <w:rsid w:val="00CF371F"/>
    <w:rsid w:val="00CF49E3"/>
    <w:rsid w:val="00CF51BC"/>
    <w:rsid w:val="00CF5C1C"/>
    <w:rsid w:val="00CF7014"/>
    <w:rsid w:val="00D002D8"/>
    <w:rsid w:val="00D01AAA"/>
    <w:rsid w:val="00D01C3C"/>
    <w:rsid w:val="00D0246D"/>
    <w:rsid w:val="00D0606D"/>
    <w:rsid w:val="00D07E00"/>
    <w:rsid w:val="00D10FB8"/>
    <w:rsid w:val="00D11336"/>
    <w:rsid w:val="00D1189B"/>
    <w:rsid w:val="00D11BD9"/>
    <w:rsid w:val="00D12BFC"/>
    <w:rsid w:val="00D13D84"/>
    <w:rsid w:val="00D13E08"/>
    <w:rsid w:val="00D14615"/>
    <w:rsid w:val="00D14C12"/>
    <w:rsid w:val="00D15BCF"/>
    <w:rsid w:val="00D15EC7"/>
    <w:rsid w:val="00D173FA"/>
    <w:rsid w:val="00D20BC6"/>
    <w:rsid w:val="00D2241D"/>
    <w:rsid w:val="00D231EB"/>
    <w:rsid w:val="00D24590"/>
    <w:rsid w:val="00D253F6"/>
    <w:rsid w:val="00D25B80"/>
    <w:rsid w:val="00D26EBC"/>
    <w:rsid w:val="00D275DA"/>
    <w:rsid w:val="00D30EBD"/>
    <w:rsid w:val="00D316A2"/>
    <w:rsid w:val="00D326B1"/>
    <w:rsid w:val="00D33201"/>
    <w:rsid w:val="00D401F0"/>
    <w:rsid w:val="00D40248"/>
    <w:rsid w:val="00D40F26"/>
    <w:rsid w:val="00D41308"/>
    <w:rsid w:val="00D414E3"/>
    <w:rsid w:val="00D422D2"/>
    <w:rsid w:val="00D42AC8"/>
    <w:rsid w:val="00D43E95"/>
    <w:rsid w:val="00D45B32"/>
    <w:rsid w:val="00D45C8B"/>
    <w:rsid w:val="00D45CF4"/>
    <w:rsid w:val="00D4610A"/>
    <w:rsid w:val="00D464C1"/>
    <w:rsid w:val="00D46A1A"/>
    <w:rsid w:val="00D46CAE"/>
    <w:rsid w:val="00D46F29"/>
    <w:rsid w:val="00D47C34"/>
    <w:rsid w:val="00D50EC1"/>
    <w:rsid w:val="00D514B3"/>
    <w:rsid w:val="00D51E7C"/>
    <w:rsid w:val="00D5317C"/>
    <w:rsid w:val="00D5363B"/>
    <w:rsid w:val="00D53BF9"/>
    <w:rsid w:val="00D54CE5"/>
    <w:rsid w:val="00D5527F"/>
    <w:rsid w:val="00D55B5A"/>
    <w:rsid w:val="00D55EA6"/>
    <w:rsid w:val="00D562E2"/>
    <w:rsid w:val="00D5697F"/>
    <w:rsid w:val="00D570ED"/>
    <w:rsid w:val="00D578D1"/>
    <w:rsid w:val="00D6043C"/>
    <w:rsid w:val="00D62707"/>
    <w:rsid w:val="00D638AF"/>
    <w:rsid w:val="00D644C2"/>
    <w:rsid w:val="00D64D5F"/>
    <w:rsid w:val="00D65B37"/>
    <w:rsid w:val="00D65D58"/>
    <w:rsid w:val="00D70139"/>
    <w:rsid w:val="00D70251"/>
    <w:rsid w:val="00D723D0"/>
    <w:rsid w:val="00D729CD"/>
    <w:rsid w:val="00D72B5D"/>
    <w:rsid w:val="00D72CB7"/>
    <w:rsid w:val="00D73CF3"/>
    <w:rsid w:val="00D752B4"/>
    <w:rsid w:val="00D7595A"/>
    <w:rsid w:val="00D760F3"/>
    <w:rsid w:val="00D76483"/>
    <w:rsid w:val="00D76556"/>
    <w:rsid w:val="00D76A43"/>
    <w:rsid w:val="00D77738"/>
    <w:rsid w:val="00D77809"/>
    <w:rsid w:val="00D8002D"/>
    <w:rsid w:val="00D813B2"/>
    <w:rsid w:val="00D82140"/>
    <w:rsid w:val="00D826B7"/>
    <w:rsid w:val="00D830DE"/>
    <w:rsid w:val="00D834A4"/>
    <w:rsid w:val="00D8391B"/>
    <w:rsid w:val="00D84D37"/>
    <w:rsid w:val="00D84F2E"/>
    <w:rsid w:val="00D85847"/>
    <w:rsid w:val="00D8624B"/>
    <w:rsid w:val="00D86AE1"/>
    <w:rsid w:val="00D87371"/>
    <w:rsid w:val="00D87449"/>
    <w:rsid w:val="00D90171"/>
    <w:rsid w:val="00D90975"/>
    <w:rsid w:val="00D91E34"/>
    <w:rsid w:val="00D92047"/>
    <w:rsid w:val="00D92984"/>
    <w:rsid w:val="00D9364B"/>
    <w:rsid w:val="00D93D53"/>
    <w:rsid w:val="00D95D2B"/>
    <w:rsid w:val="00D970C6"/>
    <w:rsid w:val="00DA1B62"/>
    <w:rsid w:val="00DA28E9"/>
    <w:rsid w:val="00DA29C2"/>
    <w:rsid w:val="00DA2BA1"/>
    <w:rsid w:val="00DA33F2"/>
    <w:rsid w:val="00DA4CC6"/>
    <w:rsid w:val="00DA5BEC"/>
    <w:rsid w:val="00DA6920"/>
    <w:rsid w:val="00DA6B7E"/>
    <w:rsid w:val="00DB0258"/>
    <w:rsid w:val="00DB0948"/>
    <w:rsid w:val="00DB0D9F"/>
    <w:rsid w:val="00DB0FF8"/>
    <w:rsid w:val="00DB102B"/>
    <w:rsid w:val="00DB2DA5"/>
    <w:rsid w:val="00DB2F46"/>
    <w:rsid w:val="00DB3053"/>
    <w:rsid w:val="00DB3E58"/>
    <w:rsid w:val="00DB4935"/>
    <w:rsid w:val="00DB54F0"/>
    <w:rsid w:val="00DB6051"/>
    <w:rsid w:val="00DB62BE"/>
    <w:rsid w:val="00DB6F12"/>
    <w:rsid w:val="00DB7454"/>
    <w:rsid w:val="00DC1127"/>
    <w:rsid w:val="00DC23A3"/>
    <w:rsid w:val="00DC2F93"/>
    <w:rsid w:val="00DC5E58"/>
    <w:rsid w:val="00DC6809"/>
    <w:rsid w:val="00DC731E"/>
    <w:rsid w:val="00DC787D"/>
    <w:rsid w:val="00DD3001"/>
    <w:rsid w:val="00DD4265"/>
    <w:rsid w:val="00DD457A"/>
    <w:rsid w:val="00DD4CF5"/>
    <w:rsid w:val="00DD5BA0"/>
    <w:rsid w:val="00DD5DB4"/>
    <w:rsid w:val="00DD60DA"/>
    <w:rsid w:val="00DD69A4"/>
    <w:rsid w:val="00DE0397"/>
    <w:rsid w:val="00DE1769"/>
    <w:rsid w:val="00DE46D4"/>
    <w:rsid w:val="00DE46F0"/>
    <w:rsid w:val="00DE46F5"/>
    <w:rsid w:val="00DE5611"/>
    <w:rsid w:val="00DE5D68"/>
    <w:rsid w:val="00DE7D3C"/>
    <w:rsid w:val="00DE7D6C"/>
    <w:rsid w:val="00DF0A5F"/>
    <w:rsid w:val="00DF0B87"/>
    <w:rsid w:val="00DF0FD7"/>
    <w:rsid w:val="00DF11A0"/>
    <w:rsid w:val="00DF1B10"/>
    <w:rsid w:val="00DF25FF"/>
    <w:rsid w:val="00DF2AEE"/>
    <w:rsid w:val="00DF2E82"/>
    <w:rsid w:val="00DF4911"/>
    <w:rsid w:val="00DF5714"/>
    <w:rsid w:val="00DF5C2B"/>
    <w:rsid w:val="00DF6019"/>
    <w:rsid w:val="00DF7B8F"/>
    <w:rsid w:val="00DF7CCD"/>
    <w:rsid w:val="00E00CF0"/>
    <w:rsid w:val="00E03360"/>
    <w:rsid w:val="00E04191"/>
    <w:rsid w:val="00E059AD"/>
    <w:rsid w:val="00E063BD"/>
    <w:rsid w:val="00E0696C"/>
    <w:rsid w:val="00E074FF"/>
    <w:rsid w:val="00E07A59"/>
    <w:rsid w:val="00E131BA"/>
    <w:rsid w:val="00E13457"/>
    <w:rsid w:val="00E14ABB"/>
    <w:rsid w:val="00E15820"/>
    <w:rsid w:val="00E1652F"/>
    <w:rsid w:val="00E165EF"/>
    <w:rsid w:val="00E16C65"/>
    <w:rsid w:val="00E1703A"/>
    <w:rsid w:val="00E1713E"/>
    <w:rsid w:val="00E22877"/>
    <w:rsid w:val="00E2355E"/>
    <w:rsid w:val="00E249AA"/>
    <w:rsid w:val="00E250A5"/>
    <w:rsid w:val="00E25B86"/>
    <w:rsid w:val="00E25F20"/>
    <w:rsid w:val="00E27081"/>
    <w:rsid w:val="00E30BC4"/>
    <w:rsid w:val="00E31425"/>
    <w:rsid w:val="00E31FEE"/>
    <w:rsid w:val="00E32565"/>
    <w:rsid w:val="00E32B0B"/>
    <w:rsid w:val="00E332C6"/>
    <w:rsid w:val="00E33A58"/>
    <w:rsid w:val="00E34E28"/>
    <w:rsid w:val="00E36890"/>
    <w:rsid w:val="00E377CB"/>
    <w:rsid w:val="00E40144"/>
    <w:rsid w:val="00E40186"/>
    <w:rsid w:val="00E411B1"/>
    <w:rsid w:val="00E418E1"/>
    <w:rsid w:val="00E41C9B"/>
    <w:rsid w:val="00E42A36"/>
    <w:rsid w:val="00E44524"/>
    <w:rsid w:val="00E44956"/>
    <w:rsid w:val="00E44D03"/>
    <w:rsid w:val="00E452C9"/>
    <w:rsid w:val="00E454D1"/>
    <w:rsid w:val="00E45E88"/>
    <w:rsid w:val="00E45EFE"/>
    <w:rsid w:val="00E46134"/>
    <w:rsid w:val="00E46609"/>
    <w:rsid w:val="00E4772A"/>
    <w:rsid w:val="00E500E1"/>
    <w:rsid w:val="00E503D6"/>
    <w:rsid w:val="00E50F84"/>
    <w:rsid w:val="00E5131C"/>
    <w:rsid w:val="00E52F95"/>
    <w:rsid w:val="00E531DB"/>
    <w:rsid w:val="00E538C6"/>
    <w:rsid w:val="00E53E45"/>
    <w:rsid w:val="00E54949"/>
    <w:rsid w:val="00E55EAF"/>
    <w:rsid w:val="00E5661A"/>
    <w:rsid w:val="00E56CDF"/>
    <w:rsid w:val="00E56DE0"/>
    <w:rsid w:val="00E60EC6"/>
    <w:rsid w:val="00E6335F"/>
    <w:rsid w:val="00E64E9C"/>
    <w:rsid w:val="00E67714"/>
    <w:rsid w:val="00E67A3A"/>
    <w:rsid w:val="00E702FB"/>
    <w:rsid w:val="00E72BCC"/>
    <w:rsid w:val="00E742D7"/>
    <w:rsid w:val="00E74C03"/>
    <w:rsid w:val="00E764EE"/>
    <w:rsid w:val="00E76C63"/>
    <w:rsid w:val="00E77011"/>
    <w:rsid w:val="00E77A78"/>
    <w:rsid w:val="00E77C78"/>
    <w:rsid w:val="00E8240B"/>
    <w:rsid w:val="00E824C8"/>
    <w:rsid w:val="00E82920"/>
    <w:rsid w:val="00E82B2B"/>
    <w:rsid w:val="00E83672"/>
    <w:rsid w:val="00E843A9"/>
    <w:rsid w:val="00E8495B"/>
    <w:rsid w:val="00E85C8D"/>
    <w:rsid w:val="00E860D8"/>
    <w:rsid w:val="00E862EB"/>
    <w:rsid w:val="00E87132"/>
    <w:rsid w:val="00E87901"/>
    <w:rsid w:val="00E8795E"/>
    <w:rsid w:val="00E87F62"/>
    <w:rsid w:val="00E9288C"/>
    <w:rsid w:val="00E931DB"/>
    <w:rsid w:val="00E9510B"/>
    <w:rsid w:val="00E959A7"/>
    <w:rsid w:val="00E97477"/>
    <w:rsid w:val="00EA07C0"/>
    <w:rsid w:val="00EA12A7"/>
    <w:rsid w:val="00EA39FB"/>
    <w:rsid w:val="00EA4473"/>
    <w:rsid w:val="00EA467A"/>
    <w:rsid w:val="00EA4D00"/>
    <w:rsid w:val="00EA54AB"/>
    <w:rsid w:val="00EA573E"/>
    <w:rsid w:val="00EA7EDF"/>
    <w:rsid w:val="00EB3480"/>
    <w:rsid w:val="00EB59FA"/>
    <w:rsid w:val="00EB5D60"/>
    <w:rsid w:val="00EB66FB"/>
    <w:rsid w:val="00EB6ED6"/>
    <w:rsid w:val="00EB7594"/>
    <w:rsid w:val="00EC0E8E"/>
    <w:rsid w:val="00EC3043"/>
    <w:rsid w:val="00EC3138"/>
    <w:rsid w:val="00EC40F7"/>
    <w:rsid w:val="00EC5455"/>
    <w:rsid w:val="00EC59C1"/>
    <w:rsid w:val="00EC5A4C"/>
    <w:rsid w:val="00EC5F11"/>
    <w:rsid w:val="00EC60B3"/>
    <w:rsid w:val="00EC652D"/>
    <w:rsid w:val="00EC677C"/>
    <w:rsid w:val="00EC6980"/>
    <w:rsid w:val="00EC748B"/>
    <w:rsid w:val="00EC7AE2"/>
    <w:rsid w:val="00ED0F5F"/>
    <w:rsid w:val="00ED2069"/>
    <w:rsid w:val="00ED27E4"/>
    <w:rsid w:val="00ED2917"/>
    <w:rsid w:val="00ED2A7C"/>
    <w:rsid w:val="00ED364A"/>
    <w:rsid w:val="00ED3A72"/>
    <w:rsid w:val="00ED4266"/>
    <w:rsid w:val="00ED48D4"/>
    <w:rsid w:val="00ED4C00"/>
    <w:rsid w:val="00ED73ED"/>
    <w:rsid w:val="00ED75B8"/>
    <w:rsid w:val="00EE038E"/>
    <w:rsid w:val="00EE0C6B"/>
    <w:rsid w:val="00EE0F8E"/>
    <w:rsid w:val="00EE13EF"/>
    <w:rsid w:val="00EE1644"/>
    <w:rsid w:val="00EE234E"/>
    <w:rsid w:val="00EE377A"/>
    <w:rsid w:val="00EE38BC"/>
    <w:rsid w:val="00EE5C77"/>
    <w:rsid w:val="00EE5FFB"/>
    <w:rsid w:val="00EE70C1"/>
    <w:rsid w:val="00EF0ED0"/>
    <w:rsid w:val="00EF1FF0"/>
    <w:rsid w:val="00EF2646"/>
    <w:rsid w:val="00EF2F78"/>
    <w:rsid w:val="00EF35A8"/>
    <w:rsid w:val="00EF49F6"/>
    <w:rsid w:val="00EF512B"/>
    <w:rsid w:val="00EF523D"/>
    <w:rsid w:val="00EF541A"/>
    <w:rsid w:val="00EF65E6"/>
    <w:rsid w:val="00EF7B30"/>
    <w:rsid w:val="00EF7D15"/>
    <w:rsid w:val="00F004EE"/>
    <w:rsid w:val="00F00E3F"/>
    <w:rsid w:val="00F01E72"/>
    <w:rsid w:val="00F03250"/>
    <w:rsid w:val="00F033FE"/>
    <w:rsid w:val="00F03846"/>
    <w:rsid w:val="00F03CAF"/>
    <w:rsid w:val="00F05269"/>
    <w:rsid w:val="00F05779"/>
    <w:rsid w:val="00F05C6C"/>
    <w:rsid w:val="00F0627C"/>
    <w:rsid w:val="00F063BF"/>
    <w:rsid w:val="00F07335"/>
    <w:rsid w:val="00F076FA"/>
    <w:rsid w:val="00F079DF"/>
    <w:rsid w:val="00F07C88"/>
    <w:rsid w:val="00F07EC7"/>
    <w:rsid w:val="00F1051F"/>
    <w:rsid w:val="00F11103"/>
    <w:rsid w:val="00F115D8"/>
    <w:rsid w:val="00F12E14"/>
    <w:rsid w:val="00F138EC"/>
    <w:rsid w:val="00F140EF"/>
    <w:rsid w:val="00F14227"/>
    <w:rsid w:val="00F146F6"/>
    <w:rsid w:val="00F1482A"/>
    <w:rsid w:val="00F149C6"/>
    <w:rsid w:val="00F14B48"/>
    <w:rsid w:val="00F15B43"/>
    <w:rsid w:val="00F17A8F"/>
    <w:rsid w:val="00F17D07"/>
    <w:rsid w:val="00F207DF"/>
    <w:rsid w:val="00F21491"/>
    <w:rsid w:val="00F2173C"/>
    <w:rsid w:val="00F22D84"/>
    <w:rsid w:val="00F23254"/>
    <w:rsid w:val="00F26EF9"/>
    <w:rsid w:val="00F27AEB"/>
    <w:rsid w:val="00F27D89"/>
    <w:rsid w:val="00F30A8A"/>
    <w:rsid w:val="00F35354"/>
    <w:rsid w:val="00F35F23"/>
    <w:rsid w:val="00F36C77"/>
    <w:rsid w:val="00F3711C"/>
    <w:rsid w:val="00F37D74"/>
    <w:rsid w:val="00F4052C"/>
    <w:rsid w:val="00F42493"/>
    <w:rsid w:val="00F42619"/>
    <w:rsid w:val="00F438A3"/>
    <w:rsid w:val="00F443C0"/>
    <w:rsid w:val="00F447AE"/>
    <w:rsid w:val="00F44D62"/>
    <w:rsid w:val="00F45865"/>
    <w:rsid w:val="00F45A0F"/>
    <w:rsid w:val="00F45DAE"/>
    <w:rsid w:val="00F46D07"/>
    <w:rsid w:val="00F47263"/>
    <w:rsid w:val="00F47BA7"/>
    <w:rsid w:val="00F47E7A"/>
    <w:rsid w:val="00F47EAE"/>
    <w:rsid w:val="00F51067"/>
    <w:rsid w:val="00F54EBA"/>
    <w:rsid w:val="00F55A9F"/>
    <w:rsid w:val="00F565CB"/>
    <w:rsid w:val="00F56C16"/>
    <w:rsid w:val="00F5748C"/>
    <w:rsid w:val="00F57F33"/>
    <w:rsid w:val="00F6022B"/>
    <w:rsid w:val="00F60794"/>
    <w:rsid w:val="00F630D4"/>
    <w:rsid w:val="00F65CBB"/>
    <w:rsid w:val="00F66D1A"/>
    <w:rsid w:val="00F70CE6"/>
    <w:rsid w:val="00F72D39"/>
    <w:rsid w:val="00F73997"/>
    <w:rsid w:val="00F74488"/>
    <w:rsid w:val="00F7459A"/>
    <w:rsid w:val="00F748C1"/>
    <w:rsid w:val="00F753B4"/>
    <w:rsid w:val="00F76189"/>
    <w:rsid w:val="00F76B3B"/>
    <w:rsid w:val="00F76BEE"/>
    <w:rsid w:val="00F76F7B"/>
    <w:rsid w:val="00F76F97"/>
    <w:rsid w:val="00F77D18"/>
    <w:rsid w:val="00F80236"/>
    <w:rsid w:val="00F80E87"/>
    <w:rsid w:val="00F8149E"/>
    <w:rsid w:val="00F8311B"/>
    <w:rsid w:val="00F83203"/>
    <w:rsid w:val="00F83AF0"/>
    <w:rsid w:val="00F83ED2"/>
    <w:rsid w:val="00F8483E"/>
    <w:rsid w:val="00F866FB"/>
    <w:rsid w:val="00F8684E"/>
    <w:rsid w:val="00F900A8"/>
    <w:rsid w:val="00F91A11"/>
    <w:rsid w:val="00F92014"/>
    <w:rsid w:val="00F9212B"/>
    <w:rsid w:val="00F93870"/>
    <w:rsid w:val="00F94C60"/>
    <w:rsid w:val="00F954BC"/>
    <w:rsid w:val="00F95552"/>
    <w:rsid w:val="00F966C6"/>
    <w:rsid w:val="00F96976"/>
    <w:rsid w:val="00FA1DD1"/>
    <w:rsid w:val="00FA2AAE"/>
    <w:rsid w:val="00FA356B"/>
    <w:rsid w:val="00FA48A1"/>
    <w:rsid w:val="00FA48D5"/>
    <w:rsid w:val="00FA5259"/>
    <w:rsid w:val="00FA5AEC"/>
    <w:rsid w:val="00FA6A05"/>
    <w:rsid w:val="00FA6F8F"/>
    <w:rsid w:val="00FA7C3B"/>
    <w:rsid w:val="00FA7F18"/>
    <w:rsid w:val="00FB17A8"/>
    <w:rsid w:val="00FB1C24"/>
    <w:rsid w:val="00FB4EB0"/>
    <w:rsid w:val="00FB4EBB"/>
    <w:rsid w:val="00FB5474"/>
    <w:rsid w:val="00FB573E"/>
    <w:rsid w:val="00FB65B0"/>
    <w:rsid w:val="00FB6953"/>
    <w:rsid w:val="00FC1159"/>
    <w:rsid w:val="00FC1958"/>
    <w:rsid w:val="00FC3225"/>
    <w:rsid w:val="00FC324F"/>
    <w:rsid w:val="00FC510F"/>
    <w:rsid w:val="00FC6F20"/>
    <w:rsid w:val="00FC7708"/>
    <w:rsid w:val="00FC786A"/>
    <w:rsid w:val="00FC7D4D"/>
    <w:rsid w:val="00FD0ECC"/>
    <w:rsid w:val="00FD2644"/>
    <w:rsid w:val="00FD3684"/>
    <w:rsid w:val="00FD3AB6"/>
    <w:rsid w:val="00FD4C1C"/>
    <w:rsid w:val="00FD4DA2"/>
    <w:rsid w:val="00FD6638"/>
    <w:rsid w:val="00FD7358"/>
    <w:rsid w:val="00FD7A28"/>
    <w:rsid w:val="00FD7D4C"/>
    <w:rsid w:val="00FE1FCE"/>
    <w:rsid w:val="00FE2585"/>
    <w:rsid w:val="00FE359C"/>
    <w:rsid w:val="00FE359F"/>
    <w:rsid w:val="00FE40BA"/>
    <w:rsid w:val="00FE4467"/>
    <w:rsid w:val="00FE44D4"/>
    <w:rsid w:val="00FE45FD"/>
    <w:rsid w:val="00FE5EE2"/>
    <w:rsid w:val="00FE6335"/>
    <w:rsid w:val="00FE6672"/>
    <w:rsid w:val="00FE6CE2"/>
    <w:rsid w:val="00FF0C4A"/>
    <w:rsid w:val="00FF17F5"/>
    <w:rsid w:val="00FF1989"/>
    <w:rsid w:val="00FF1F8B"/>
    <w:rsid w:val="00FF313D"/>
    <w:rsid w:val="00FF31C4"/>
    <w:rsid w:val="00FF40D5"/>
    <w:rsid w:val="00FF4E99"/>
    <w:rsid w:val="00FF5DF3"/>
    <w:rsid w:val="00FF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7D2ECF"/>
    <w:rPr>
      <w:rFonts w:ascii="Verdana" w:hAnsi="Verdana"/>
    </w:rPr>
  </w:style>
  <w:style w:type="paragraph" w:styleId="1">
    <w:name w:val="heading 1"/>
    <w:basedOn w:val="a0"/>
    <w:next w:val="a0"/>
    <w:link w:val="10"/>
    <w:uiPriority w:val="99"/>
    <w:qFormat/>
    <w:rsid w:val="007A621C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3D30F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245DE8"/>
    <w:pPr>
      <w:keepNext/>
      <w:tabs>
        <w:tab w:val="left" w:pos="851"/>
      </w:tabs>
      <w:spacing w:line="360" w:lineRule="auto"/>
      <w:jc w:val="both"/>
      <w:outlineLvl w:val="2"/>
    </w:pPr>
    <w:rPr>
      <w:rFonts w:ascii="Calibri" w:hAnsi="Calibri"/>
      <w:b/>
      <w:bCs/>
      <w:sz w:val="28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9D2B1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3D30FF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A621C"/>
    <w:rPr>
      <w:rFonts w:ascii="Arial" w:hAnsi="Arial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3D30FF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locked/>
    <w:rsid w:val="00245DE8"/>
    <w:rPr>
      <w:rFonts w:ascii="Calibri" w:hAnsi="Calibri" w:cs="Times New Roman"/>
      <w:b/>
      <w:sz w:val="24"/>
    </w:rPr>
  </w:style>
  <w:style w:type="character" w:customStyle="1" w:styleId="40">
    <w:name w:val="Заголовок 4 Знак"/>
    <w:link w:val="4"/>
    <w:uiPriority w:val="99"/>
    <w:semiHidden/>
    <w:locked/>
    <w:rsid w:val="009D2B14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locked/>
    <w:rsid w:val="003D30FF"/>
    <w:rPr>
      <w:rFonts w:cs="Times New Roman"/>
      <w:b/>
      <w:i/>
      <w:sz w:val="26"/>
    </w:rPr>
  </w:style>
  <w:style w:type="paragraph" w:styleId="a4">
    <w:name w:val="Normal (Web)"/>
    <w:basedOn w:val="a0"/>
    <w:uiPriority w:val="99"/>
    <w:rsid w:val="00A800C8"/>
    <w:pPr>
      <w:spacing w:before="16" w:after="16"/>
      <w:ind w:firstLine="160"/>
      <w:jc w:val="both"/>
    </w:pPr>
    <w:rPr>
      <w:rFonts w:ascii="Arial" w:hAnsi="Arial" w:cs="Arial"/>
      <w:sz w:val="18"/>
      <w:szCs w:val="18"/>
    </w:rPr>
  </w:style>
  <w:style w:type="paragraph" w:customStyle="1" w:styleId="titlepage">
    <w:name w:val="titlepage"/>
    <w:basedOn w:val="a0"/>
    <w:uiPriority w:val="99"/>
    <w:rsid w:val="00A800C8"/>
    <w:pPr>
      <w:spacing w:before="48" w:after="48"/>
      <w:ind w:firstLine="160"/>
      <w:jc w:val="center"/>
    </w:pPr>
    <w:rPr>
      <w:rFonts w:ascii="Arial" w:hAnsi="Arial" w:cs="Arial"/>
      <w:b/>
      <w:bCs/>
      <w:caps/>
      <w:color w:val="B00000"/>
      <w:sz w:val="24"/>
      <w:szCs w:val="24"/>
    </w:rPr>
  </w:style>
  <w:style w:type="paragraph" w:customStyle="1" w:styleId="zagc-0">
    <w:name w:val="zagc-0"/>
    <w:basedOn w:val="a0"/>
    <w:uiPriority w:val="99"/>
    <w:rsid w:val="00A800C8"/>
    <w:pPr>
      <w:spacing w:before="192" w:after="64"/>
      <w:ind w:firstLine="160"/>
      <w:jc w:val="center"/>
    </w:pPr>
    <w:rPr>
      <w:rFonts w:ascii="Arial" w:hAnsi="Arial" w:cs="Arial"/>
      <w:b/>
      <w:bCs/>
      <w:caps/>
      <w:color w:val="29211E"/>
      <w:sz w:val="24"/>
      <w:szCs w:val="24"/>
    </w:rPr>
  </w:style>
  <w:style w:type="paragraph" w:customStyle="1" w:styleId="zagc-1">
    <w:name w:val="zagc-1"/>
    <w:basedOn w:val="a0"/>
    <w:uiPriority w:val="99"/>
    <w:rsid w:val="00A800C8"/>
    <w:pPr>
      <w:spacing w:before="144" w:after="64"/>
      <w:ind w:firstLine="160"/>
      <w:jc w:val="center"/>
    </w:pPr>
    <w:rPr>
      <w:rFonts w:ascii="Arial" w:hAnsi="Arial" w:cs="Arial"/>
      <w:b/>
      <w:bCs/>
      <w:caps/>
      <w:color w:val="29211E"/>
    </w:rPr>
  </w:style>
  <w:style w:type="paragraph" w:customStyle="1" w:styleId="zagl-2">
    <w:name w:val="zagl-2"/>
    <w:basedOn w:val="a0"/>
    <w:uiPriority w:val="99"/>
    <w:rsid w:val="00A800C8"/>
    <w:pPr>
      <w:spacing w:before="96" w:after="64"/>
      <w:ind w:firstLine="160"/>
    </w:pPr>
    <w:rPr>
      <w:rFonts w:ascii="Arial" w:hAnsi="Arial" w:cs="Arial"/>
      <w:b/>
      <w:bCs/>
      <w:color w:val="29211E"/>
      <w:sz w:val="18"/>
      <w:szCs w:val="18"/>
    </w:rPr>
  </w:style>
  <w:style w:type="character" w:styleId="a5">
    <w:name w:val="Strong"/>
    <w:uiPriority w:val="99"/>
    <w:qFormat/>
    <w:rsid w:val="00A800C8"/>
    <w:rPr>
      <w:rFonts w:cs="Times New Roman"/>
      <w:b/>
    </w:rPr>
  </w:style>
  <w:style w:type="character" w:styleId="a6">
    <w:name w:val="Emphasis"/>
    <w:uiPriority w:val="99"/>
    <w:qFormat/>
    <w:rsid w:val="00A800C8"/>
    <w:rPr>
      <w:rFonts w:cs="Times New Roman"/>
      <w:i/>
    </w:rPr>
  </w:style>
  <w:style w:type="paragraph" w:customStyle="1" w:styleId="podpis">
    <w:name w:val="podpis"/>
    <w:basedOn w:val="a0"/>
    <w:uiPriority w:val="99"/>
    <w:rsid w:val="00DA4CC6"/>
    <w:pPr>
      <w:spacing w:before="80" w:after="80"/>
      <w:ind w:firstLine="160"/>
      <w:jc w:val="right"/>
    </w:pPr>
    <w:rPr>
      <w:rFonts w:ascii="Arial" w:hAnsi="Arial" w:cs="Arial"/>
      <w:b/>
      <w:bCs/>
      <w:sz w:val="18"/>
      <w:szCs w:val="18"/>
    </w:rPr>
  </w:style>
  <w:style w:type="character" w:styleId="a7">
    <w:name w:val="Hyperlink"/>
    <w:uiPriority w:val="99"/>
    <w:rsid w:val="00DA4CC6"/>
    <w:rPr>
      <w:rFonts w:cs="Times New Roman"/>
      <w:color w:val="B00000"/>
      <w:u w:val="single"/>
    </w:rPr>
  </w:style>
  <w:style w:type="paragraph" w:customStyle="1" w:styleId="edit">
    <w:name w:val="edit"/>
    <w:basedOn w:val="a0"/>
    <w:uiPriority w:val="99"/>
    <w:rsid w:val="00C3478D"/>
    <w:pPr>
      <w:spacing w:before="16" w:after="16"/>
      <w:ind w:firstLine="160"/>
      <w:jc w:val="both"/>
    </w:pPr>
    <w:rPr>
      <w:rFonts w:ascii="Arial" w:hAnsi="Arial" w:cs="Arial"/>
      <w:sz w:val="18"/>
      <w:szCs w:val="18"/>
    </w:rPr>
  </w:style>
  <w:style w:type="paragraph" w:customStyle="1" w:styleId="imgheader">
    <w:name w:val="img_header"/>
    <w:basedOn w:val="a0"/>
    <w:uiPriority w:val="99"/>
    <w:rsid w:val="00C3478D"/>
    <w:pPr>
      <w:shd w:val="clear" w:color="auto" w:fill="8D494B"/>
      <w:spacing w:before="16" w:after="16"/>
      <w:ind w:firstLine="160"/>
    </w:pPr>
    <w:rPr>
      <w:rFonts w:ascii="Arial" w:hAnsi="Arial" w:cs="Arial"/>
      <w:color w:val="FFFFFF"/>
      <w:sz w:val="18"/>
      <w:szCs w:val="18"/>
    </w:rPr>
  </w:style>
  <w:style w:type="paragraph" w:customStyle="1" w:styleId="zagc-2">
    <w:name w:val="zagc-2"/>
    <w:basedOn w:val="a0"/>
    <w:uiPriority w:val="99"/>
    <w:rsid w:val="000F7B80"/>
    <w:pPr>
      <w:spacing w:before="96" w:after="64"/>
      <w:ind w:firstLine="160"/>
      <w:jc w:val="center"/>
    </w:pPr>
    <w:rPr>
      <w:rFonts w:ascii="Arial" w:hAnsi="Arial" w:cs="Arial"/>
      <w:b/>
      <w:bCs/>
      <w:color w:val="29211E"/>
      <w:sz w:val="18"/>
      <w:szCs w:val="18"/>
    </w:rPr>
  </w:style>
  <w:style w:type="paragraph" w:customStyle="1" w:styleId="21">
    <w:name w:val="Основной текст 21"/>
    <w:basedOn w:val="a0"/>
    <w:uiPriority w:val="99"/>
    <w:rsid w:val="008B7B16"/>
    <w:pPr>
      <w:jc w:val="center"/>
    </w:pPr>
    <w:rPr>
      <w:rFonts w:ascii="Times New Roman" w:hAnsi="Times New Roman"/>
      <w:sz w:val="28"/>
    </w:rPr>
  </w:style>
  <w:style w:type="paragraph" w:styleId="31">
    <w:name w:val="Body Text Indent 3"/>
    <w:basedOn w:val="a0"/>
    <w:link w:val="32"/>
    <w:uiPriority w:val="99"/>
    <w:rsid w:val="008B7B16"/>
    <w:pPr>
      <w:numPr>
        <w:ilvl w:val="12"/>
      </w:numPr>
      <w:spacing w:before="100"/>
      <w:ind w:firstLine="697"/>
      <w:jc w:val="both"/>
    </w:pPr>
    <w:rPr>
      <w:rFonts w:ascii="Times New Roman" w:hAnsi="Times New Roman"/>
      <w:sz w:val="28"/>
    </w:rPr>
  </w:style>
  <w:style w:type="character" w:customStyle="1" w:styleId="32">
    <w:name w:val="Основной текст с отступом 3 Знак"/>
    <w:link w:val="31"/>
    <w:uiPriority w:val="99"/>
    <w:locked/>
    <w:rsid w:val="008B7B16"/>
    <w:rPr>
      <w:rFonts w:cs="Times New Roman"/>
      <w:sz w:val="28"/>
    </w:rPr>
  </w:style>
  <w:style w:type="paragraph" w:styleId="22">
    <w:name w:val="Body Text Indent 2"/>
    <w:basedOn w:val="a0"/>
    <w:link w:val="23"/>
    <w:uiPriority w:val="99"/>
    <w:rsid w:val="008A201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8A201B"/>
    <w:rPr>
      <w:rFonts w:ascii="Verdana" w:hAnsi="Verdana" w:cs="Times New Roman"/>
    </w:rPr>
  </w:style>
  <w:style w:type="paragraph" w:customStyle="1" w:styleId="ConsPlusNormal">
    <w:name w:val="ConsPlusNormal"/>
    <w:link w:val="ConsPlusNormal0"/>
    <w:uiPriority w:val="99"/>
    <w:rsid w:val="008A201B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table" w:styleId="a8">
    <w:name w:val="Table Grid"/>
    <w:basedOn w:val="a2"/>
    <w:uiPriority w:val="99"/>
    <w:rsid w:val="00AD181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footer"/>
    <w:basedOn w:val="a0"/>
    <w:link w:val="aa"/>
    <w:uiPriority w:val="99"/>
    <w:rsid w:val="00A83A46"/>
    <w:pPr>
      <w:tabs>
        <w:tab w:val="center" w:pos="4677"/>
        <w:tab w:val="right" w:pos="9355"/>
      </w:tabs>
      <w:spacing w:line="360" w:lineRule="auto"/>
      <w:ind w:firstLine="709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Нижний колонтитул Знак"/>
    <w:link w:val="a9"/>
    <w:uiPriority w:val="99"/>
    <w:locked/>
    <w:rsid w:val="00A83A46"/>
    <w:rPr>
      <w:rFonts w:cs="Times New Roman"/>
      <w:sz w:val="24"/>
    </w:rPr>
  </w:style>
  <w:style w:type="character" w:styleId="ab">
    <w:name w:val="page number"/>
    <w:uiPriority w:val="99"/>
    <w:rsid w:val="00A83A46"/>
    <w:rPr>
      <w:rFonts w:cs="Times New Roman"/>
    </w:rPr>
  </w:style>
  <w:style w:type="paragraph" w:customStyle="1" w:styleId="S">
    <w:name w:val="S_Обычный"/>
    <w:basedOn w:val="a0"/>
    <w:link w:val="S0"/>
    <w:uiPriority w:val="99"/>
    <w:rsid w:val="00A83A46"/>
    <w:pPr>
      <w:spacing w:line="360" w:lineRule="auto"/>
      <w:ind w:firstLine="709"/>
      <w:jc w:val="both"/>
    </w:pPr>
    <w:rPr>
      <w:rFonts w:ascii="Times New Roman" w:hAnsi="Times New Roman"/>
      <w:sz w:val="24"/>
    </w:rPr>
  </w:style>
  <w:style w:type="character" w:customStyle="1" w:styleId="S0">
    <w:name w:val="S_Обычный Знак"/>
    <w:link w:val="S"/>
    <w:uiPriority w:val="99"/>
    <w:locked/>
    <w:rsid w:val="00A83A46"/>
    <w:rPr>
      <w:sz w:val="24"/>
    </w:rPr>
  </w:style>
  <w:style w:type="paragraph" w:customStyle="1" w:styleId="S1">
    <w:name w:val="S_Титульный"/>
    <w:basedOn w:val="a0"/>
    <w:uiPriority w:val="99"/>
    <w:rsid w:val="00A83A46"/>
    <w:pPr>
      <w:spacing w:line="360" w:lineRule="auto"/>
      <w:ind w:left="3060"/>
      <w:jc w:val="right"/>
    </w:pPr>
    <w:rPr>
      <w:rFonts w:ascii="Times New Roman" w:hAnsi="Times New Roman"/>
      <w:b/>
      <w:caps/>
      <w:sz w:val="24"/>
      <w:szCs w:val="24"/>
    </w:rPr>
  </w:style>
  <w:style w:type="character" w:styleId="ac">
    <w:name w:val="Intense Reference"/>
    <w:uiPriority w:val="99"/>
    <w:qFormat/>
    <w:rsid w:val="00A83A46"/>
    <w:rPr>
      <w:rFonts w:cs="Times New Roman"/>
      <w:b/>
      <w:smallCaps/>
      <w:color w:val="C0504D"/>
      <w:spacing w:val="5"/>
      <w:u w:val="single"/>
    </w:rPr>
  </w:style>
  <w:style w:type="paragraph" w:styleId="ad">
    <w:name w:val="header"/>
    <w:basedOn w:val="a0"/>
    <w:link w:val="ae"/>
    <w:uiPriority w:val="99"/>
    <w:rsid w:val="00E4613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E46134"/>
    <w:rPr>
      <w:rFonts w:ascii="Verdana" w:hAnsi="Verdana" w:cs="Times New Roman"/>
    </w:rPr>
  </w:style>
  <w:style w:type="paragraph" w:customStyle="1" w:styleId="af">
    <w:name w:val="Îáû÷íûé"/>
    <w:uiPriority w:val="99"/>
    <w:rsid w:val="00043F04"/>
    <w:pPr>
      <w:widowControl w:val="0"/>
    </w:pPr>
    <w:rPr>
      <w:rFonts w:ascii="Calibri" w:hAnsi="Calibri"/>
      <w:sz w:val="28"/>
    </w:rPr>
  </w:style>
  <w:style w:type="paragraph" w:customStyle="1" w:styleId="Iauiue">
    <w:name w:val="Iau?iue"/>
    <w:uiPriority w:val="99"/>
    <w:rsid w:val="0087297A"/>
    <w:pPr>
      <w:widowControl w:val="0"/>
    </w:pPr>
    <w:rPr>
      <w:rFonts w:ascii="Calibri" w:hAnsi="Calibri"/>
    </w:rPr>
  </w:style>
  <w:style w:type="paragraph" w:customStyle="1" w:styleId="nienie">
    <w:name w:val="nienie"/>
    <w:basedOn w:val="Iauiue"/>
    <w:uiPriority w:val="99"/>
    <w:rsid w:val="009C2B96"/>
    <w:pPr>
      <w:keepLines/>
      <w:ind w:left="709" w:hanging="284"/>
      <w:jc w:val="both"/>
    </w:pPr>
    <w:rPr>
      <w:rFonts w:ascii="Peterburg" w:hAnsi="Peterburg"/>
      <w:sz w:val="24"/>
    </w:rPr>
  </w:style>
  <w:style w:type="paragraph" w:styleId="af0">
    <w:name w:val="Balloon Text"/>
    <w:basedOn w:val="a0"/>
    <w:link w:val="af1"/>
    <w:uiPriority w:val="99"/>
    <w:rsid w:val="009C2B96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locked/>
    <w:rsid w:val="009C2B96"/>
    <w:rPr>
      <w:rFonts w:ascii="Tahoma" w:hAnsi="Tahoma" w:cs="Times New Roman"/>
      <w:sz w:val="16"/>
    </w:rPr>
  </w:style>
  <w:style w:type="paragraph" w:styleId="af2">
    <w:name w:val="Revision"/>
    <w:hidden/>
    <w:uiPriority w:val="99"/>
    <w:semiHidden/>
    <w:rsid w:val="00267AF2"/>
    <w:rPr>
      <w:rFonts w:ascii="Verdana" w:hAnsi="Verdana"/>
    </w:rPr>
  </w:style>
  <w:style w:type="paragraph" w:styleId="24">
    <w:name w:val="Body Text 2"/>
    <w:basedOn w:val="a0"/>
    <w:link w:val="25"/>
    <w:uiPriority w:val="99"/>
    <w:rsid w:val="003D30FF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/>
    </w:rPr>
  </w:style>
  <w:style w:type="character" w:customStyle="1" w:styleId="25">
    <w:name w:val="Основной текст 2 Знак"/>
    <w:link w:val="24"/>
    <w:uiPriority w:val="99"/>
    <w:locked/>
    <w:rsid w:val="003D30FF"/>
    <w:rPr>
      <w:rFonts w:cs="Times New Roman"/>
    </w:rPr>
  </w:style>
  <w:style w:type="paragraph" w:styleId="af3">
    <w:name w:val="Body Text"/>
    <w:basedOn w:val="a0"/>
    <w:link w:val="af4"/>
    <w:uiPriority w:val="99"/>
    <w:rsid w:val="003D30FF"/>
    <w:pPr>
      <w:widowControl w:val="0"/>
      <w:autoSpaceDE w:val="0"/>
      <w:autoSpaceDN w:val="0"/>
      <w:adjustRightInd w:val="0"/>
      <w:spacing w:after="120"/>
    </w:pPr>
    <w:rPr>
      <w:rFonts w:ascii="Times New Roman" w:hAnsi="Times New Roman"/>
    </w:rPr>
  </w:style>
  <w:style w:type="character" w:customStyle="1" w:styleId="af4">
    <w:name w:val="Основной текст Знак"/>
    <w:link w:val="af3"/>
    <w:uiPriority w:val="99"/>
    <w:locked/>
    <w:rsid w:val="003D30FF"/>
    <w:rPr>
      <w:rFonts w:cs="Times New Roman"/>
    </w:rPr>
  </w:style>
  <w:style w:type="paragraph" w:customStyle="1" w:styleId="af5">
    <w:name w:val="основной"/>
    <w:basedOn w:val="a0"/>
    <w:uiPriority w:val="99"/>
    <w:rsid w:val="003D30FF"/>
    <w:pPr>
      <w:keepNext/>
    </w:pPr>
    <w:rPr>
      <w:rFonts w:ascii="Times New Roman" w:hAnsi="Times New Roman"/>
      <w:sz w:val="24"/>
    </w:rPr>
  </w:style>
  <w:style w:type="paragraph" w:customStyle="1" w:styleId="af6">
    <w:name w:val="Îñíîâíîé òåêñò"/>
    <w:basedOn w:val="af"/>
    <w:uiPriority w:val="99"/>
    <w:rsid w:val="003D30FF"/>
    <w:pPr>
      <w:tabs>
        <w:tab w:val="left" w:leader="dot" w:pos="9072"/>
      </w:tabs>
      <w:jc w:val="both"/>
    </w:pPr>
    <w:rPr>
      <w:rFonts w:ascii="Times New Roman" w:hAnsi="Times New Roman"/>
      <w:b/>
      <w:sz w:val="24"/>
    </w:rPr>
  </w:style>
  <w:style w:type="paragraph" w:customStyle="1" w:styleId="Iniiaiieoaenonionooiii2">
    <w:name w:val="Iniiaiie oaeno n ionooiii 2"/>
    <w:basedOn w:val="Iauiue"/>
    <w:uiPriority w:val="99"/>
    <w:rsid w:val="002F3EA8"/>
    <w:pPr>
      <w:widowControl/>
      <w:ind w:firstLine="284"/>
      <w:jc w:val="both"/>
    </w:pPr>
    <w:rPr>
      <w:rFonts w:ascii="Peterburg" w:hAnsi="Peterburg"/>
    </w:rPr>
  </w:style>
  <w:style w:type="paragraph" w:customStyle="1" w:styleId="26">
    <w:name w:val="Îñíîâíîé òåêñò 2"/>
    <w:basedOn w:val="af"/>
    <w:uiPriority w:val="99"/>
    <w:rsid w:val="00616623"/>
    <w:pPr>
      <w:ind w:firstLine="720"/>
      <w:jc w:val="both"/>
    </w:pPr>
    <w:rPr>
      <w:b/>
      <w:color w:val="000000"/>
      <w:sz w:val="24"/>
      <w:lang w:val="en-US"/>
    </w:rPr>
  </w:style>
  <w:style w:type="paragraph" w:customStyle="1" w:styleId="ConsNormal">
    <w:name w:val="ConsNormal"/>
    <w:uiPriority w:val="99"/>
    <w:rsid w:val="007A621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7A621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nformat">
    <w:name w:val="ConsNonformat"/>
    <w:uiPriority w:val="99"/>
    <w:rsid w:val="007A621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7">
    <w:name w:val="Body Text Indent"/>
    <w:basedOn w:val="a0"/>
    <w:link w:val="af8"/>
    <w:uiPriority w:val="99"/>
    <w:rsid w:val="007A621C"/>
    <w:pPr>
      <w:ind w:firstLine="567"/>
      <w:jc w:val="both"/>
    </w:pPr>
    <w:rPr>
      <w:rFonts w:ascii="Times New Roman" w:hAnsi="Times New Roman"/>
      <w:b/>
      <w:sz w:val="24"/>
    </w:rPr>
  </w:style>
  <w:style w:type="character" w:customStyle="1" w:styleId="af8">
    <w:name w:val="Основной текст с отступом Знак"/>
    <w:link w:val="af7"/>
    <w:uiPriority w:val="99"/>
    <w:locked/>
    <w:rsid w:val="007A621C"/>
    <w:rPr>
      <w:rFonts w:cs="Times New Roman"/>
      <w:b/>
      <w:sz w:val="24"/>
    </w:rPr>
  </w:style>
  <w:style w:type="paragraph" w:styleId="9">
    <w:name w:val="toc 9"/>
    <w:basedOn w:val="a0"/>
    <w:next w:val="a0"/>
    <w:autoRedefine/>
    <w:uiPriority w:val="99"/>
    <w:rsid w:val="007A621C"/>
    <w:pPr>
      <w:ind w:left="1600"/>
    </w:pPr>
    <w:rPr>
      <w:rFonts w:ascii="Times New Roman" w:hAnsi="Times New Roman"/>
      <w:sz w:val="18"/>
    </w:rPr>
  </w:style>
  <w:style w:type="paragraph" w:customStyle="1" w:styleId="27">
    <w:name w:val="Îñíîâíîé òåêñò ñ îòñòóïîì 2"/>
    <w:basedOn w:val="af"/>
    <w:uiPriority w:val="99"/>
    <w:rsid w:val="007A621C"/>
    <w:pPr>
      <w:ind w:left="720"/>
      <w:jc w:val="both"/>
    </w:pPr>
    <w:rPr>
      <w:rFonts w:ascii="Times New Roman" w:hAnsi="Times New Roman"/>
      <w:color w:val="000000"/>
      <w:sz w:val="24"/>
      <w:lang w:val="en-US"/>
    </w:rPr>
  </w:style>
  <w:style w:type="paragraph" w:customStyle="1" w:styleId="caaieiaie3">
    <w:name w:val="caaieiaie 3"/>
    <w:basedOn w:val="Iauiue"/>
    <w:next w:val="Iauiue"/>
    <w:uiPriority w:val="99"/>
    <w:rsid w:val="007A621C"/>
    <w:pPr>
      <w:keepNext/>
      <w:jc w:val="center"/>
    </w:pPr>
    <w:rPr>
      <w:rFonts w:ascii="Times New Roman" w:hAnsi="Times New Roman"/>
      <w:b/>
      <w:sz w:val="24"/>
    </w:rPr>
  </w:style>
  <w:style w:type="paragraph" w:styleId="af9">
    <w:name w:val="footnote text"/>
    <w:basedOn w:val="a0"/>
    <w:link w:val="afa"/>
    <w:uiPriority w:val="99"/>
    <w:rsid w:val="007A621C"/>
    <w:rPr>
      <w:rFonts w:ascii="Times New Roman" w:hAnsi="Times New Roman"/>
    </w:rPr>
  </w:style>
  <w:style w:type="character" w:customStyle="1" w:styleId="afa">
    <w:name w:val="Текст сноски Знак"/>
    <w:link w:val="af9"/>
    <w:uiPriority w:val="99"/>
    <w:locked/>
    <w:rsid w:val="007A621C"/>
    <w:rPr>
      <w:rFonts w:cs="Times New Roman"/>
    </w:rPr>
  </w:style>
  <w:style w:type="character" w:styleId="afb">
    <w:name w:val="footnote reference"/>
    <w:uiPriority w:val="99"/>
    <w:rsid w:val="007A621C"/>
    <w:rPr>
      <w:rFonts w:cs="Times New Roman"/>
      <w:vertAlign w:val="superscript"/>
    </w:rPr>
  </w:style>
  <w:style w:type="paragraph" w:styleId="afc">
    <w:name w:val="Title"/>
    <w:basedOn w:val="a0"/>
    <w:link w:val="afd"/>
    <w:uiPriority w:val="99"/>
    <w:qFormat/>
    <w:rsid w:val="007A621C"/>
    <w:pPr>
      <w:spacing w:before="120" w:after="60"/>
      <w:ind w:firstLine="567"/>
      <w:jc w:val="center"/>
    </w:pPr>
    <w:rPr>
      <w:rFonts w:ascii="Times New Roman" w:hAnsi="Times New Roman"/>
      <w:b/>
      <w:sz w:val="24"/>
    </w:rPr>
  </w:style>
  <w:style w:type="character" w:customStyle="1" w:styleId="afd">
    <w:name w:val="Название Знак"/>
    <w:link w:val="afc"/>
    <w:uiPriority w:val="99"/>
    <w:locked/>
    <w:rsid w:val="007A621C"/>
    <w:rPr>
      <w:rFonts w:cs="Times New Roman"/>
      <w:b/>
      <w:sz w:val="24"/>
    </w:rPr>
  </w:style>
  <w:style w:type="paragraph" w:customStyle="1" w:styleId="11">
    <w:name w:val="çàãîëîâîê 1"/>
    <w:basedOn w:val="af"/>
    <w:next w:val="af"/>
    <w:uiPriority w:val="99"/>
    <w:rsid w:val="007A621C"/>
    <w:pPr>
      <w:keepNext/>
    </w:pPr>
    <w:rPr>
      <w:rFonts w:ascii="Times New Roman" w:hAnsi="Times New Roman"/>
    </w:rPr>
  </w:style>
  <w:style w:type="paragraph" w:customStyle="1" w:styleId="33">
    <w:name w:val="Îñíîâíîé òåêñò ñ îòñòóïîì 3"/>
    <w:basedOn w:val="af"/>
    <w:uiPriority w:val="99"/>
    <w:rsid w:val="007A621C"/>
    <w:pPr>
      <w:ind w:firstLine="567"/>
      <w:jc w:val="both"/>
    </w:pPr>
    <w:rPr>
      <w:rFonts w:ascii="Peterburg" w:hAnsi="Peterburg"/>
      <w:b/>
      <w:i/>
      <w:sz w:val="24"/>
    </w:rPr>
  </w:style>
  <w:style w:type="paragraph" w:customStyle="1" w:styleId="Iniiaiieoaeno">
    <w:name w:val="Iniiaiie oaeno"/>
    <w:basedOn w:val="Iauiue"/>
    <w:uiPriority w:val="99"/>
    <w:rsid w:val="007A621C"/>
    <w:pPr>
      <w:widowControl/>
      <w:jc w:val="both"/>
    </w:pPr>
    <w:rPr>
      <w:rFonts w:ascii="Peterburg" w:hAnsi="Peterburg"/>
    </w:rPr>
  </w:style>
  <w:style w:type="paragraph" w:customStyle="1" w:styleId="Iniiaiieoaenonionooiii3">
    <w:name w:val="Iniiaiie oaeno n ionooiii 3"/>
    <w:basedOn w:val="Iauiue"/>
    <w:uiPriority w:val="99"/>
    <w:rsid w:val="007A621C"/>
    <w:pPr>
      <w:widowControl/>
      <w:ind w:firstLine="720"/>
      <w:jc w:val="both"/>
    </w:pPr>
    <w:rPr>
      <w:rFonts w:ascii="Peterburg" w:hAnsi="Peterburg"/>
      <w:sz w:val="28"/>
    </w:rPr>
  </w:style>
  <w:style w:type="paragraph" w:customStyle="1" w:styleId="afe">
    <w:name w:val="список"/>
    <w:basedOn w:val="a0"/>
    <w:uiPriority w:val="99"/>
    <w:rsid w:val="007A621C"/>
    <w:pPr>
      <w:keepLines/>
      <w:overflowPunct w:val="0"/>
      <w:autoSpaceDE w:val="0"/>
      <w:autoSpaceDN w:val="0"/>
      <w:adjustRightInd w:val="0"/>
      <w:ind w:left="709" w:hanging="284"/>
      <w:jc w:val="both"/>
      <w:textAlignment w:val="baseline"/>
    </w:pPr>
    <w:rPr>
      <w:rFonts w:ascii="Peterburg" w:hAnsi="Peterburg"/>
      <w:sz w:val="24"/>
    </w:rPr>
  </w:style>
  <w:style w:type="paragraph" w:customStyle="1" w:styleId="aff">
    <w:name w:val="ñïèñîê"/>
    <w:basedOn w:val="af"/>
    <w:uiPriority w:val="99"/>
    <w:rsid w:val="007A621C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8">
    <w:name w:val="çàãîëîâîê 8"/>
    <w:basedOn w:val="af"/>
    <w:next w:val="af"/>
    <w:uiPriority w:val="99"/>
    <w:rsid w:val="007A621C"/>
    <w:pPr>
      <w:keepNext/>
      <w:ind w:firstLine="720"/>
      <w:jc w:val="both"/>
    </w:pPr>
    <w:rPr>
      <w:rFonts w:ascii="Times New Roman" w:hAnsi="Times New Roman"/>
      <w:b/>
      <w:sz w:val="24"/>
    </w:rPr>
  </w:style>
  <w:style w:type="paragraph" w:customStyle="1" w:styleId="Iniiaiieoaeno2">
    <w:name w:val="Iniiaiie oaeno 2"/>
    <w:basedOn w:val="a0"/>
    <w:uiPriority w:val="99"/>
    <w:rsid w:val="007A621C"/>
    <w:pPr>
      <w:widowControl w:val="0"/>
      <w:ind w:firstLine="567"/>
      <w:jc w:val="both"/>
    </w:pPr>
    <w:rPr>
      <w:rFonts w:ascii="Times New Roman" w:hAnsi="Times New Roman"/>
      <w:b/>
      <w:color w:val="000000"/>
      <w:sz w:val="24"/>
    </w:rPr>
  </w:style>
  <w:style w:type="paragraph" w:styleId="41">
    <w:name w:val="List Bullet 4"/>
    <w:basedOn w:val="a0"/>
    <w:autoRedefine/>
    <w:uiPriority w:val="99"/>
    <w:rsid w:val="007A621C"/>
    <w:pPr>
      <w:tabs>
        <w:tab w:val="num" w:pos="720"/>
        <w:tab w:val="num" w:pos="1209"/>
      </w:tabs>
      <w:ind w:left="1209" w:hanging="360"/>
    </w:pPr>
    <w:rPr>
      <w:rFonts w:ascii="Times New Roman" w:hAnsi="Times New Roman"/>
      <w:lang w:val="en-GB"/>
    </w:rPr>
  </w:style>
  <w:style w:type="paragraph" w:customStyle="1" w:styleId="caaieiaie2">
    <w:name w:val="caaieiaie 2"/>
    <w:basedOn w:val="Iauiue"/>
    <w:next w:val="Iauiue"/>
    <w:uiPriority w:val="99"/>
    <w:rsid w:val="007A621C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styleId="34">
    <w:name w:val="Body Text 3"/>
    <w:basedOn w:val="a0"/>
    <w:link w:val="35"/>
    <w:uiPriority w:val="99"/>
    <w:rsid w:val="007A621C"/>
    <w:pPr>
      <w:widowControl w:val="0"/>
      <w:shd w:val="clear" w:color="auto" w:fill="FFFFFF"/>
      <w:autoSpaceDE w:val="0"/>
      <w:autoSpaceDN w:val="0"/>
      <w:adjustRightInd w:val="0"/>
      <w:jc w:val="center"/>
    </w:pPr>
    <w:rPr>
      <w:rFonts w:ascii="Times New Roman" w:hAnsi="Times New Roman"/>
      <w:sz w:val="24"/>
      <w:szCs w:val="24"/>
    </w:rPr>
  </w:style>
  <w:style w:type="character" w:customStyle="1" w:styleId="35">
    <w:name w:val="Основной текст 3 Знак"/>
    <w:link w:val="34"/>
    <w:uiPriority w:val="99"/>
    <w:locked/>
    <w:rsid w:val="007A621C"/>
    <w:rPr>
      <w:rFonts w:cs="Times New Roman"/>
      <w:sz w:val="24"/>
      <w:shd w:val="clear" w:color="auto" w:fill="FFFFFF"/>
    </w:rPr>
  </w:style>
  <w:style w:type="paragraph" w:styleId="aff0">
    <w:name w:val="Plain Text"/>
    <w:basedOn w:val="a0"/>
    <w:link w:val="aff1"/>
    <w:uiPriority w:val="99"/>
    <w:rsid w:val="007A621C"/>
    <w:rPr>
      <w:rFonts w:ascii="Courier New" w:hAnsi="Courier New"/>
    </w:rPr>
  </w:style>
  <w:style w:type="character" w:customStyle="1" w:styleId="aff1">
    <w:name w:val="Текст Знак"/>
    <w:link w:val="aff0"/>
    <w:uiPriority w:val="99"/>
    <w:locked/>
    <w:rsid w:val="007A621C"/>
    <w:rPr>
      <w:rFonts w:ascii="Courier New" w:hAnsi="Courier New" w:cs="Times New Roman"/>
    </w:rPr>
  </w:style>
  <w:style w:type="paragraph" w:styleId="aff2">
    <w:name w:val="List Paragraph"/>
    <w:basedOn w:val="a0"/>
    <w:uiPriority w:val="99"/>
    <w:qFormat/>
    <w:rsid w:val="000D70A0"/>
    <w:pPr>
      <w:ind w:left="720"/>
      <w:contextualSpacing/>
    </w:pPr>
  </w:style>
  <w:style w:type="paragraph" w:styleId="36">
    <w:name w:val="toc 3"/>
    <w:basedOn w:val="a0"/>
    <w:next w:val="a0"/>
    <w:autoRedefine/>
    <w:uiPriority w:val="99"/>
    <w:rsid w:val="00964809"/>
    <w:pPr>
      <w:ind w:left="400"/>
    </w:pPr>
  </w:style>
  <w:style w:type="paragraph" w:styleId="51">
    <w:name w:val="toc 5"/>
    <w:basedOn w:val="a0"/>
    <w:next w:val="a0"/>
    <w:autoRedefine/>
    <w:uiPriority w:val="99"/>
    <w:rsid w:val="00964809"/>
    <w:pPr>
      <w:ind w:left="800"/>
    </w:pPr>
  </w:style>
  <w:style w:type="paragraph" w:customStyle="1" w:styleId="aff3">
    <w:name w:val="оглавление статья"/>
    <w:basedOn w:val="36"/>
    <w:uiPriority w:val="99"/>
    <w:rsid w:val="00964809"/>
    <w:pPr>
      <w:ind w:left="240"/>
    </w:pPr>
    <w:rPr>
      <w:rFonts w:ascii="Calibri" w:hAnsi="Calibri" w:cs="Calibri"/>
      <w:b/>
      <w:color w:val="000000"/>
    </w:rPr>
  </w:style>
  <w:style w:type="paragraph" w:styleId="aff4">
    <w:name w:val="No Spacing"/>
    <w:uiPriority w:val="99"/>
    <w:qFormat/>
    <w:rsid w:val="00964809"/>
    <w:pPr>
      <w:ind w:firstLine="680"/>
      <w:jc w:val="both"/>
    </w:pPr>
    <w:rPr>
      <w:bCs/>
      <w:color w:val="000000"/>
      <w:sz w:val="24"/>
      <w:szCs w:val="24"/>
    </w:rPr>
  </w:style>
  <w:style w:type="paragraph" w:customStyle="1" w:styleId="a">
    <w:name w:val="буллиты"/>
    <w:basedOn w:val="a0"/>
    <w:link w:val="aff5"/>
    <w:uiPriority w:val="99"/>
    <w:rsid w:val="00CF223B"/>
    <w:pPr>
      <w:numPr>
        <w:numId w:val="4"/>
      </w:numPr>
      <w:tabs>
        <w:tab w:val="decimal" w:pos="340"/>
      </w:tabs>
      <w:jc w:val="both"/>
    </w:pPr>
    <w:rPr>
      <w:rFonts w:ascii="Times New Roman" w:hAnsi="Times New Roman"/>
      <w:bCs/>
      <w:color w:val="000000"/>
      <w:sz w:val="24"/>
      <w:szCs w:val="24"/>
    </w:rPr>
  </w:style>
  <w:style w:type="character" w:customStyle="1" w:styleId="aff5">
    <w:name w:val="буллиты Знак"/>
    <w:link w:val="a"/>
    <w:uiPriority w:val="99"/>
    <w:locked/>
    <w:rsid w:val="00CF223B"/>
    <w:rPr>
      <w:bCs/>
      <w:color w:val="000000"/>
      <w:sz w:val="24"/>
      <w:szCs w:val="24"/>
    </w:rPr>
  </w:style>
  <w:style w:type="paragraph" w:customStyle="1" w:styleId="42">
    <w:name w:val="Заголовок4"/>
    <w:basedOn w:val="a0"/>
    <w:next w:val="5"/>
    <w:uiPriority w:val="99"/>
    <w:rsid w:val="00E824C8"/>
    <w:pPr>
      <w:tabs>
        <w:tab w:val="left" w:pos="9600"/>
      </w:tabs>
      <w:spacing w:before="120" w:after="120"/>
      <w:jc w:val="both"/>
    </w:pPr>
    <w:rPr>
      <w:rFonts w:ascii="Times New Roman" w:hAnsi="Times New Roman"/>
      <w:bCs/>
      <w:caps/>
      <w:noProof/>
      <w:color w:val="000000"/>
      <w:spacing w:val="4"/>
      <w:sz w:val="24"/>
      <w:szCs w:val="22"/>
    </w:rPr>
  </w:style>
  <w:style w:type="paragraph" w:customStyle="1" w:styleId="aff6">
    <w:name w:val="Основной"/>
    <w:link w:val="aff7"/>
    <w:uiPriority w:val="99"/>
    <w:rsid w:val="00E824C8"/>
    <w:pPr>
      <w:ind w:firstLine="709"/>
      <w:jc w:val="both"/>
    </w:pPr>
    <w:rPr>
      <w:color w:val="000000"/>
      <w:kern w:val="24"/>
      <w:sz w:val="22"/>
      <w:szCs w:val="22"/>
    </w:rPr>
  </w:style>
  <w:style w:type="character" w:customStyle="1" w:styleId="aff7">
    <w:name w:val="Основной Знак"/>
    <w:link w:val="aff6"/>
    <w:uiPriority w:val="99"/>
    <w:locked/>
    <w:rsid w:val="00E824C8"/>
    <w:rPr>
      <w:color w:val="000000"/>
      <w:kern w:val="24"/>
      <w:sz w:val="22"/>
      <w:szCs w:val="22"/>
      <w:lang w:bidi="ar-SA"/>
    </w:rPr>
  </w:style>
  <w:style w:type="paragraph" w:customStyle="1" w:styleId="aff8">
    <w:name w:val="выступ"/>
    <w:basedOn w:val="a0"/>
    <w:uiPriority w:val="99"/>
    <w:rsid w:val="00653DA5"/>
    <w:pPr>
      <w:spacing w:before="120"/>
      <w:ind w:left="709" w:hanging="709"/>
      <w:jc w:val="both"/>
    </w:pPr>
    <w:rPr>
      <w:rFonts w:ascii="Times New Roman" w:hAnsi="Times New Roman"/>
      <w:b/>
      <w:bCs/>
      <w:i/>
      <w:color w:val="000000"/>
      <w:sz w:val="24"/>
      <w:szCs w:val="24"/>
    </w:rPr>
  </w:style>
  <w:style w:type="paragraph" w:customStyle="1" w:styleId="aff9">
    <w:name w:val="таблица прографка"/>
    <w:basedOn w:val="a0"/>
    <w:uiPriority w:val="99"/>
    <w:rsid w:val="00653DA5"/>
    <w:pPr>
      <w:jc w:val="both"/>
    </w:pPr>
    <w:rPr>
      <w:rFonts w:ascii="Times New Roman" w:hAnsi="Times New Roman"/>
      <w:bCs/>
      <w:color w:val="000000"/>
      <w:sz w:val="24"/>
      <w:szCs w:val="24"/>
    </w:rPr>
  </w:style>
  <w:style w:type="paragraph" w:customStyle="1" w:styleId="affa">
    <w:name w:val="Стиль таблица заг +"/>
    <w:link w:val="affb"/>
    <w:uiPriority w:val="99"/>
    <w:rsid w:val="00653DA5"/>
    <w:rPr>
      <w:sz w:val="22"/>
      <w:szCs w:val="22"/>
    </w:rPr>
  </w:style>
  <w:style w:type="paragraph" w:customStyle="1" w:styleId="affc">
    <w:name w:val="табл заг"/>
    <w:basedOn w:val="affa"/>
    <w:link w:val="affd"/>
    <w:uiPriority w:val="99"/>
    <w:rsid w:val="00653DA5"/>
    <w:pPr>
      <w:keepNext/>
      <w:spacing w:line="240" w:lineRule="atLeast"/>
      <w:jc w:val="center"/>
    </w:pPr>
    <w:rPr>
      <w:sz w:val="24"/>
      <w:szCs w:val="20"/>
    </w:rPr>
  </w:style>
  <w:style w:type="character" w:customStyle="1" w:styleId="affb">
    <w:name w:val="Стиль таблица заг + Знак"/>
    <w:link w:val="affa"/>
    <w:uiPriority w:val="99"/>
    <w:locked/>
    <w:rsid w:val="00653DA5"/>
    <w:rPr>
      <w:sz w:val="22"/>
      <w:szCs w:val="22"/>
      <w:lang w:val="ru-RU" w:eastAsia="ru-RU" w:bidi="ar-SA"/>
    </w:rPr>
  </w:style>
  <w:style w:type="character" w:customStyle="1" w:styleId="affd">
    <w:name w:val="табл заг Знак"/>
    <w:link w:val="affc"/>
    <w:uiPriority w:val="99"/>
    <w:locked/>
    <w:rsid w:val="00653DA5"/>
    <w:rPr>
      <w:sz w:val="24"/>
    </w:rPr>
  </w:style>
  <w:style w:type="character" w:customStyle="1" w:styleId="s101">
    <w:name w:val="s_101"/>
    <w:uiPriority w:val="99"/>
    <w:rsid w:val="000724D5"/>
    <w:rPr>
      <w:b/>
      <w:color w:val="26282F"/>
      <w:sz w:val="26"/>
      <w:u w:val="none"/>
      <w:effect w:val="none"/>
    </w:rPr>
  </w:style>
  <w:style w:type="paragraph" w:customStyle="1" w:styleId="s22">
    <w:name w:val="s_22"/>
    <w:basedOn w:val="a0"/>
    <w:uiPriority w:val="99"/>
    <w:rsid w:val="009D2B14"/>
    <w:pPr>
      <w:shd w:val="clear" w:color="auto" w:fill="F0F0F0"/>
      <w:ind w:firstLine="140"/>
      <w:jc w:val="both"/>
    </w:pPr>
    <w:rPr>
      <w:rFonts w:ascii="Arial" w:hAnsi="Arial" w:cs="Arial"/>
      <w:i/>
      <w:iCs/>
      <w:color w:val="353842"/>
      <w:sz w:val="26"/>
      <w:szCs w:val="26"/>
    </w:rPr>
  </w:style>
  <w:style w:type="paragraph" w:customStyle="1" w:styleId="s10">
    <w:name w:val="s_1"/>
    <w:basedOn w:val="a0"/>
    <w:uiPriority w:val="99"/>
    <w:rsid w:val="009D2B14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link">
    <w:name w:val="link"/>
    <w:uiPriority w:val="99"/>
    <w:rsid w:val="009D2B14"/>
    <w:rPr>
      <w:u w:val="none"/>
      <w:effect w:val="none"/>
    </w:rPr>
  </w:style>
  <w:style w:type="character" w:customStyle="1" w:styleId="apple-converted-space">
    <w:name w:val="apple-converted-space"/>
    <w:rsid w:val="00AA0634"/>
  </w:style>
  <w:style w:type="paragraph" w:customStyle="1" w:styleId="s16">
    <w:name w:val="s_16"/>
    <w:basedOn w:val="a0"/>
    <w:uiPriority w:val="99"/>
    <w:rsid w:val="00074A0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ffe">
    <w:name w:val="Document Map"/>
    <w:basedOn w:val="a0"/>
    <w:link w:val="afff"/>
    <w:uiPriority w:val="99"/>
    <w:rsid w:val="007F3DE7"/>
    <w:rPr>
      <w:rFonts w:ascii="Tahoma" w:hAnsi="Tahoma"/>
      <w:sz w:val="16"/>
      <w:szCs w:val="16"/>
    </w:rPr>
  </w:style>
  <w:style w:type="character" w:customStyle="1" w:styleId="afff">
    <w:name w:val="Схема документа Знак"/>
    <w:link w:val="affe"/>
    <w:uiPriority w:val="99"/>
    <w:locked/>
    <w:rsid w:val="007F3DE7"/>
    <w:rPr>
      <w:rFonts w:ascii="Tahoma" w:hAnsi="Tahoma" w:cs="Times New Roman"/>
      <w:sz w:val="16"/>
    </w:rPr>
  </w:style>
  <w:style w:type="paragraph" w:customStyle="1" w:styleId="afff0">
    <w:name w:val="Нормальный"/>
    <w:rsid w:val="007F3DE7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ormattext">
    <w:name w:val="formattext"/>
    <w:basedOn w:val="a0"/>
    <w:uiPriority w:val="99"/>
    <w:rsid w:val="007F3DE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fff1">
    <w:name w:val="Колонтитул_"/>
    <w:link w:val="12"/>
    <w:uiPriority w:val="99"/>
    <w:locked/>
    <w:rsid w:val="00C348AB"/>
    <w:rPr>
      <w:sz w:val="17"/>
      <w:shd w:val="clear" w:color="auto" w:fill="FFFFFF"/>
    </w:rPr>
  </w:style>
  <w:style w:type="character" w:customStyle="1" w:styleId="ArialNarrow">
    <w:name w:val="Колонтитул + Arial Narrow"/>
    <w:uiPriority w:val="99"/>
    <w:rsid w:val="00C348AB"/>
    <w:rPr>
      <w:rFonts w:ascii="Arial Narrow" w:hAnsi="Arial Narrow"/>
      <w:noProof/>
      <w:sz w:val="17"/>
      <w:shd w:val="clear" w:color="auto" w:fill="FFFFFF"/>
    </w:rPr>
  </w:style>
  <w:style w:type="character" w:customStyle="1" w:styleId="afff2">
    <w:name w:val="Колонтитул"/>
    <w:uiPriority w:val="99"/>
    <w:rsid w:val="00C348AB"/>
    <w:rPr>
      <w:rFonts w:cs="Times New Roman"/>
      <w:sz w:val="17"/>
      <w:szCs w:val="17"/>
      <w:shd w:val="clear" w:color="auto" w:fill="FFFFFF"/>
    </w:rPr>
  </w:style>
  <w:style w:type="paragraph" w:customStyle="1" w:styleId="12">
    <w:name w:val="Колонтитул1"/>
    <w:basedOn w:val="a0"/>
    <w:link w:val="afff1"/>
    <w:uiPriority w:val="99"/>
    <w:rsid w:val="00C348AB"/>
    <w:pPr>
      <w:widowControl w:val="0"/>
      <w:shd w:val="clear" w:color="auto" w:fill="FFFFFF"/>
      <w:spacing w:line="240" w:lineRule="atLeast"/>
    </w:pPr>
    <w:rPr>
      <w:rFonts w:ascii="Times New Roman" w:hAnsi="Times New Roman"/>
      <w:sz w:val="17"/>
    </w:rPr>
  </w:style>
  <w:style w:type="character" w:customStyle="1" w:styleId="28">
    <w:name w:val="Основной текст (2)"/>
    <w:uiPriority w:val="99"/>
    <w:rsid w:val="00B624CB"/>
    <w:rPr>
      <w:rFonts w:ascii="Times New Roman" w:hAnsi="Times New Roman"/>
      <w:sz w:val="25"/>
      <w:u w:val="none"/>
    </w:rPr>
  </w:style>
  <w:style w:type="character" w:customStyle="1" w:styleId="ConsPlusNormal0">
    <w:name w:val="ConsPlusNormal Знак"/>
    <w:link w:val="ConsPlusNormal"/>
    <w:uiPriority w:val="99"/>
    <w:locked/>
    <w:rsid w:val="00DB54F0"/>
    <w:rPr>
      <w:rFonts w:ascii="Arial" w:hAnsi="Arial"/>
      <w:sz w:val="22"/>
      <w:szCs w:val="22"/>
      <w:lang w:val="ru-RU" w:eastAsia="ru-RU" w:bidi="ar-SA"/>
    </w:rPr>
  </w:style>
  <w:style w:type="character" w:customStyle="1" w:styleId="-">
    <w:name w:val="Интернет-ссылка"/>
    <w:uiPriority w:val="99"/>
    <w:rsid w:val="007306C5"/>
    <w:rPr>
      <w:color w:val="0000FF"/>
      <w:u w:val="single"/>
    </w:rPr>
  </w:style>
  <w:style w:type="character" w:customStyle="1" w:styleId="searchtext">
    <w:name w:val="searchtext"/>
    <w:uiPriority w:val="99"/>
    <w:rsid w:val="008B0345"/>
    <w:rPr>
      <w:rFonts w:cs="Times New Roman"/>
    </w:rPr>
  </w:style>
  <w:style w:type="character" w:customStyle="1" w:styleId="7">
    <w:name w:val="Основной текст (7)_"/>
    <w:link w:val="71"/>
    <w:uiPriority w:val="99"/>
    <w:locked/>
    <w:rsid w:val="00A344EF"/>
    <w:rPr>
      <w:sz w:val="17"/>
      <w:shd w:val="clear" w:color="auto" w:fill="FFFFFF"/>
    </w:rPr>
  </w:style>
  <w:style w:type="paragraph" w:customStyle="1" w:styleId="71">
    <w:name w:val="Основной текст (7)1"/>
    <w:basedOn w:val="a0"/>
    <w:link w:val="7"/>
    <w:uiPriority w:val="99"/>
    <w:rsid w:val="00A344EF"/>
    <w:pPr>
      <w:widowControl w:val="0"/>
      <w:shd w:val="clear" w:color="auto" w:fill="FFFFFF"/>
      <w:spacing w:before="120" w:after="1560" w:line="240" w:lineRule="atLeast"/>
      <w:jc w:val="center"/>
    </w:pPr>
    <w:rPr>
      <w:rFonts w:ascii="Times New Roman" w:hAnsi="Times New Roman"/>
      <w:sz w:val="17"/>
    </w:rPr>
  </w:style>
  <w:style w:type="character" w:customStyle="1" w:styleId="13">
    <w:name w:val="Основной текст Знак1"/>
    <w:uiPriority w:val="99"/>
    <w:rsid w:val="00A344EF"/>
    <w:rPr>
      <w:rFonts w:ascii="Times New Roman" w:hAnsi="Times New Roman"/>
      <w:sz w:val="23"/>
      <w:u w:val="none"/>
    </w:rPr>
  </w:style>
  <w:style w:type="character" w:customStyle="1" w:styleId="80">
    <w:name w:val="Основной текст + 8"/>
    <w:aliases w:val="5 pt"/>
    <w:uiPriority w:val="99"/>
    <w:rsid w:val="00A344EF"/>
    <w:rPr>
      <w:rFonts w:ascii="Times New Roman" w:hAnsi="Times New Roman"/>
      <w:sz w:val="17"/>
      <w:u w:val="none"/>
    </w:rPr>
  </w:style>
  <w:style w:type="character" w:customStyle="1" w:styleId="811">
    <w:name w:val="Основной текст + 811"/>
    <w:aliases w:val="5 pt27"/>
    <w:uiPriority w:val="99"/>
    <w:rsid w:val="00A344EF"/>
    <w:rPr>
      <w:rFonts w:ascii="Times New Roman" w:hAnsi="Times New Roman"/>
      <w:sz w:val="17"/>
      <w:u w:val="none"/>
    </w:rPr>
  </w:style>
  <w:style w:type="character" w:customStyle="1" w:styleId="88">
    <w:name w:val="Основной текст + 88"/>
    <w:aliases w:val="5 pt22"/>
    <w:uiPriority w:val="99"/>
    <w:rsid w:val="00A344EF"/>
    <w:rPr>
      <w:rFonts w:ascii="Times New Roman" w:hAnsi="Times New Roman"/>
      <w:sz w:val="17"/>
      <w:u w:val="none"/>
    </w:rPr>
  </w:style>
  <w:style w:type="character" w:customStyle="1" w:styleId="79">
    <w:name w:val="Основной текст + 79"/>
    <w:aliases w:val="5 pt17,Полужирный5"/>
    <w:uiPriority w:val="99"/>
    <w:rsid w:val="00A344EF"/>
    <w:rPr>
      <w:rFonts w:ascii="Times New Roman" w:hAnsi="Times New Roman"/>
      <w:b/>
      <w:sz w:val="15"/>
      <w:u w:val="none"/>
    </w:rPr>
  </w:style>
  <w:style w:type="character" w:customStyle="1" w:styleId="83">
    <w:name w:val="Основной текст + 83"/>
    <w:aliases w:val="5 pt8"/>
    <w:uiPriority w:val="99"/>
    <w:rsid w:val="00A344EF"/>
    <w:rPr>
      <w:rFonts w:ascii="Times New Roman" w:hAnsi="Times New Roman"/>
      <w:noProof/>
      <w:sz w:val="17"/>
      <w:u w:val="none"/>
    </w:rPr>
  </w:style>
  <w:style w:type="character" w:customStyle="1" w:styleId="82">
    <w:name w:val="Основной текст + 82"/>
    <w:aliases w:val="5 pt7"/>
    <w:uiPriority w:val="99"/>
    <w:rsid w:val="00A344EF"/>
    <w:rPr>
      <w:rFonts w:ascii="Times New Roman" w:hAnsi="Times New Roman"/>
      <w:sz w:val="17"/>
      <w:u w:val="none"/>
    </w:rPr>
  </w:style>
  <w:style w:type="character" w:customStyle="1" w:styleId="815">
    <w:name w:val="Основной текст + 815"/>
    <w:aliases w:val="5 pt32,Полужирный"/>
    <w:uiPriority w:val="99"/>
    <w:rsid w:val="00A344EF"/>
    <w:rPr>
      <w:rFonts w:ascii="Times New Roman" w:hAnsi="Times New Roman"/>
      <w:b/>
      <w:sz w:val="17"/>
      <w:u w:val="none"/>
    </w:rPr>
  </w:style>
  <w:style w:type="character" w:customStyle="1" w:styleId="78">
    <w:name w:val="Основной текст + 78"/>
    <w:aliases w:val="5 pt16"/>
    <w:uiPriority w:val="99"/>
    <w:rsid w:val="00A344EF"/>
    <w:rPr>
      <w:rFonts w:ascii="Times New Roman" w:hAnsi="Times New Roman"/>
      <w:sz w:val="15"/>
      <w:u w:val="none"/>
    </w:rPr>
  </w:style>
  <w:style w:type="character" w:customStyle="1" w:styleId="814">
    <w:name w:val="Основной текст + 814"/>
    <w:aliases w:val="5 pt31,Полужирный10"/>
    <w:uiPriority w:val="99"/>
    <w:rsid w:val="00F83ED2"/>
    <w:rPr>
      <w:rFonts w:ascii="Times New Roman" w:hAnsi="Times New Roman"/>
      <w:b/>
      <w:sz w:val="17"/>
      <w:u w:val="none"/>
    </w:rPr>
  </w:style>
  <w:style w:type="character" w:customStyle="1" w:styleId="70">
    <w:name w:val="Основной текст + 7"/>
    <w:aliases w:val="5 pt18,Полужирный6"/>
    <w:uiPriority w:val="99"/>
    <w:rsid w:val="006F12D8"/>
    <w:rPr>
      <w:rFonts w:ascii="Times New Roman" w:hAnsi="Times New Roman"/>
      <w:b/>
      <w:sz w:val="15"/>
      <w:u w:val="none"/>
    </w:rPr>
  </w:style>
  <w:style w:type="character" w:customStyle="1" w:styleId="Georgia1">
    <w:name w:val="Основной текст + Georgia1"/>
    <w:aliases w:val="8 pt1,Интервал 0 pt1"/>
    <w:uiPriority w:val="99"/>
    <w:rsid w:val="00337263"/>
    <w:rPr>
      <w:rFonts w:ascii="Georgia" w:hAnsi="Georgia"/>
      <w:noProof/>
      <w:spacing w:val="-10"/>
      <w:sz w:val="16"/>
      <w:u w:val="none"/>
    </w:rPr>
  </w:style>
  <w:style w:type="character" w:customStyle="1" w:styleId="87">
    <w:name w:val="Основной текст + 87"/>
    <w:aliases w:val="5 pt19"/>
    <w:uiPriority w:val="99"/>
    <w:rsid w:val="004A22F3"/>
    <w:rPr>
      <w:rFonts w:ascii="Times New Roman" w:hAnsi="Times New Roman"/>
      <w:sz w:val="17"/>
      <w:u w:val="none"/>
    </w:rPr>
  </w:style>
  <w:style w:type="character" w:customStyle="1" w:styleId="102">
    <w:name w:val="Основной текст + 102"/>
    <w:aliases w:val="5 pt3,Курсив2"/>
    <w:uiPriority w:val="99"/>
    <w:rsid w:val="000D52D3"/>
    <w:rPr>
      <w:rFonts w:ascii="Times New Roman" w:hAnsi="Times New Roman"/>
      <w:i/>
      <w:noProof/>
      <w:sz w:val="21"/>
      <w:u w:val="none"/>
    </w:rPr>
  </w:style>
  <w:style w:type="character" w:customStyle="1" w:styleId="81">
    <w:name w:val="Основной текст + 81"/>
    <w:aliases w:val="5 pt2"/>
    <w:uiPriority w:val="99"/>
    <w:rsid w:val="000D52D3"/>
    <w:rPr>
      <w:rFonts w:ascii="Times New Roman" w:hAnsi="Times New Roman"/>
      <w:sz w:val="17"/>
      <w:u w:val="none"/>
    </w:rPr>
  </w:style>
  <w:style w:type="character" w:customStyle="1" w:styleId="blk">
    <w:name w:val="blk"/>
    <w:uiPriority w:val="99"/>
    <w:rsid w:val="0028599C"/>
  </w:style>
  <w:style w:type="paragraph" w:customStyle="1" w:styleId="afff3">
    <w:name w:val="Заголовок"/>
    <w:uiPriority w:val="99"/>
    <w:rsid w:val="00B622FA"/>
    <w:pPr>
      <w:widowControl w:val="0"/>
      <w:autoSpaceDE w:val="0"/>
      <w:autoSpaceDN w:val="0"/>
      <w:adjustRightInd w:val="0"/>
    </w:pPr>
    <w:rPr>
      <w:b/>
      <w:bCs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575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7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57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57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5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57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6575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575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657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6575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89">
      <w:marLeft w:val="0"/>
      <w:marRight w:val="0"/>
      <w:marTop w:val="0"/>
      <w:marBottom w:val="109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75234">
          <w:marLeft w:val="0"/>
          <w:marRight w:val="0"/>
          <w:marTop w:val="0"/>
          <w:marBottom w:val="0"/>
          <w:divBdr>
            <w:top w:val="single" w:sz="4" w:space="0" w:color="777777"/>
            <w:left w:val="single" w:sz="4" w:space="0" w:color="777777"/>
            <w:bottom w:val="single" w:sz="4" w:space="0" w:color="777777"/>
            <w:right w:val="single" w:sz="4" w:space="0" w:color="777777"/>
          </w:divBdr>
          <w:divsChild>
            <w:div w:id="92657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57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57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657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pavlovo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fgis.economy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ПРАВИЛА ЗЕМЛЕПОЛЬЗОВАНИЯ И ЗАСТРОЙКИ Г</vt:lpstr>
    </vt:vector>
  </TitlesOfParts>
  <Company>Mera</Company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ЗЕМЛЕПОЛЬЗОВАНИЯ И ЗАСТРОЙКИ Г</dc:title>
  <dc:subject>ПЗЗ</dc:subject>
  <dc:creator>Рыжов</dc:creator>
  <cp:keywords/>
  <dc:description/>
  <cp:lastModifiedBy>WORK</cp:lastModifiedBy>
  <cp:revision>40</cp:revision>
  <cp:lastPrinted>2017-03-22T21:59:00Z</cp:lastPrinted>
  <dcterms:created xsi:type="dcterms:W3CDTF">2016-12-26T17:41:00Z</dcterms:created>
  <dcterms:modified xsi:type="dcterms:W3CDTF">2017-04-11T08:58:00Z</dcterms:modified>
</cp:coreProperties>
</file>